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48AB" w:rsidRPr="007048AB" w:rsidRDefault="007048AB" w:rsidP="007048AB">
      <w:pPr>
        <w:spacing w:after="0" w:line="240" w:lineRule="auto"/>
        <w:jc w:val="center"/>
        <w:rPr>
          <w:rFonts w:ascii="Times New Roman" w:eastAsia="Times New Roman" w:hAnsi="Times New Roman"/>
          <w:b/>
          <w:bCs/>
          <w:sz w:val="28"/>
          <w:szCs w:val="28"/>
          <w:lang w:eastAsia="ta-IN" w:bidi="ta-IN"/>
        </w:rPr>
      </w:pPr>
      <w:r w:rsidRPr="007048AB">
        <w:rPr>
          <w:rFonts w:ascii="Times New Roman" w:eastAsia="Times New Roman" w:hAnsi="Times New Roman"/>
          <w:b/>
          <w:bCs/>
          <w:sz w:val="28"/>
          <w:szCs w:val="28"/>
          <w:lang w:eastAsia="ta-IN" w:bidi="ta-IN"/>
        </w:rPr>
        <w:t>Муниципальное общеобразовательное бюджетное учреждение</w:t>
      </w:r>
    </w:p>
    <w:p w:rsidR="007048AB" w:rsidRPr="007048AB" w:rsidRDefault="007048AB" w:rsidP="007048AB">
      <w:pPr>
        <w:spacing w:after="0" w:line="240" w:lineRule="auto"/>
        <w:jc w:val="center"/>
        <w:rPr>
          <w:rFonts w:ascii="Times New Roman" w:eastAsia="Times New Roman" w:hAnsi="Times New Roman"/>
          <w:b/>
          <w:bCs/>
          <w:sz w:val="28"/>
          <w:szCs w:val="28"/>
          <w:lang w:eastAsia="ta-IN" w:bidi="ta-IN"/>
        </w:rPr>
      </w:pPr>
      <w:r w:rsidRPr="007048AB">
        <w:rPr>
          <w:rFonts w:ascii="Times New Roman" w:eastAsia="Times New Roman" w:hAnsi="Times New Roman"/>
          <w:b/>
          <w:bCs/>
          <w:sz w:val="28"/>
          <w:szCs w:val="28"/>
          <w:lang w:eastAsia="ta-IN" w:bidi="ta-IN"/>
        </w:rPr>
        <w:t xml:space="preserve">основная общеобразовательная школа </w:t>
      </w:r>
      <w:proofErr w:type="spellStart"/>
      <w:r w:rsidRPr="007048AB">
        <w:rPr>
          <w:rFonts w:ascii="Times New Roman" w:eastAsia="Times New Roman" w:hAnsi="Times New Roman"/>
          <w:b/>
          <w:bCs/>
          <w:sz w:val="28"/>
          <w:szCs w:val="28"/>
          <w:lang w:eastAsia="ta-IN" w:bidi="ta-IN"/>
        </w:rPr>
        <w:t>с</w:t>
      </w:r>
      <w:proofErr w:type="gramStart"/>
      <w:r w:rsidRPr="007048AB">
        <w:rPr>
          <w:rFonts w:ascii="Times New Roman" w:eastAsia="Times New Roman" w:hAnsi="Times New Roman"/>
          <w:b/>
          <w:bCs/>
          <w:sz w:val="28"/>
          <w:szCs w:val="28"/>
          <w:lang w:eastAsia="ta-IN" w:bidi="ta-IN"/>
        </w:rPr>
        <w:t>.Н</w:t>
      </w:r>
      <w:proofErr w:type="gramEnd"/>
      <w:r w:rsidRPr="007048AB">
        <w:rPr>
          <w:rFonts w:ascii="Times New Roman" w:eastAsia="Times New Roman" w:hAnsi="Times New Roman"/>
          <w:b/>
          <w:bCs/>
          <w:sz w:val="28"/>
          <w:szCs w:val="28"/>
          <w:lang w:eastAsia="ta-IN" w:bidi="ta-IN"/>
        </w:rPr>
        <w:t>овоиликово</w:t>
      </w:r>
      <w:proofErr w:type="spellEnd"/>
    </w:p>
    <w:p w:rsidR="007048AB" w:rsidRPr="007048AB" w:rsidRDefault="007048AB" w:rsidP="007048AB">
      <w:pPr>
        <w:spacing w:after="0" w:line="240" w:lineRule="auto"/>
        <w:jc w:val="center"/>
        <w:rPr>
          <w:rFonts w:ascii="Times New Roman" w:eastAsia="Times New Roman" w:hAnsi="Times New Roman"/>
          <w:b/>
          <w:bCs/>
          <w:sz w:val="28"/>
          <w:szCs w:val="28"/>
          <w:lang w:eastAsia="ta-IN" w:bidi="ta-IN"/>
        </w:rPr>
      </w:pPr>
      <w:r w:rsidRPr="007048AB">
        <w:rPr>
          <w:rFonts w:ascii="Times New Roman" w:eastAsia="Times New Roman" w:hAnsi="Times New Roman"/>
          <w:b/>
          <w:bCs/>
          <w:sz w:val="28"/>
          <w:szCs w:val="28"/>
          <w:lang w:eastAsia="ta-IN" w:bidi="ta-IN"/>
        </w:rPr>
        <w:t xml:space="preserve">муниципального района </w:t>
      </w:r>
      <w:proofErr w:type="spellStart"/>
      <w:r w:rsidRPr="007048AB">
        <w:rPr>
          <w:rFonts w:ascii="Times New Roman" w:eastAsia="Times New Roman" w:hAnsi="Times New Roman"/>
          <w:b/>
          <w:bCs/>
          <w:sz w:val="28"/>
          <w:szCs w:val="28"/>
          <w:lang w:eastAsia="ta-IN" w:bidi="ta-IN"/>
        </w:rPr>
        <w:t>Бакалинский</w:t>
      </w:r>
      <w:proofErr w:type="spellEnd"/>
      <w:r w:rsidRPr="007048AB">
        <w:rPr>
          <w:rFonts w:ascii="Times New Roman" w:eastAsia="Times New Roman" w:hAnsi="Times New Roman"/>
          <w:b/>
          <w:bCs/>
          <w:sz w:val="28"/>
          <w:szCs w:val="28"/>
          <w:lang w:eastAsia="ta-IN" w:bidi="ta-IN"/>
        </w:rPr>
        <w:t xml:space="preserve"> район Республики Башкортостан</w:t>
      </w:r>
    </w:p>
    <w:p w:rsidR="007048AB" w:rsidRPr="007048AB" w:rsidRDefault="007048AB" w:rsidP="007048AB">
      <w:pPr>
        <w:tabs>
          <w:tab w:val="left" w:pos="3390"/>
        </w:tabs>
        <w:spacing w:after="0" w:line="100" w:lineRule="atLeast"/>
        <w:rPr>
          <w:rFonts w:ascii="Times New Roman" w:eastAsia="Times New Roman" w:hAnsi="Times New Roman" w:cs="Latha"/>
          <w:sz w:val="28"/>
          <w:szCs w:val="28"/>
          <w:lang w:eastAsia="ta-IN" w:bidi="ta-IN"/>
        </w:rPr>
      </w:pPr>
      <w:r w:rsidRPr="007048AB">
        <w:rPr>
          <w:rFonts w:ascii="Times New Roman" w:eastAsia="Times New Roman" w:hAnsi="Times New Roman" w:cs="Latha"/>
          <w:sz w:val="28"/>
          <w:szCs w:val="28"/>
          <w:lang w:eastAsia="ta-IN" w:bidi="ta-IN"/>
        </w:rPr>
        <w:tab/>
      </w:r>
    </w:p>
    <w:p w:rsidR="007048AB" w:rsidRPr="007048AB" w:rsidRDefault="00003138" w:rsidP="007048AB">
      <w:pPr>
        <w:spacing w:after="0" w:line="240" w:lineRule="auto"/>
        <w:rPr>
          <w:rFonts w:ascii="Times New Roman" w:eastAsia="Times New Roman" w:hAnsi="Times New Roman" w:cs="Latha"/>
          <w:b/>
          <w:bCs/>
          <w:sz w:val="24"/>
          <w:szCs w:val="24"/>
          <w:lang w:eastAsia="ta-IN" w:bidi="ta-IN"/>
        </w:rPr>
      </w:pPr>
      <w:r>
        <w:rPr>
          <w:rFonts w:ascii="Times New Roman" w:eastAsia="Times New Roman" w:hAnsi="Times New Roman" w:cs="Latha"/>
          <w:b/>
          <w:bCs/>
          <w:sz w:val="24"/>
          <w:szCs w:val="24"/>
          <w:lang w:eastAsia="ta-IN" w:bidi="ta-IN"/>
        </w:rPr>
        <w:t xml:space="preserve"> </w:t>
      </w:r>
      <w:r w:rsidR="007048AB" w:rsidRPr="007048AB">
        <w:rPr>
          <w:rFonts w:ascii="Times New Roman" w:eastAsia="Times New Roman" w:hAnsi="Times New Roman" w:cs="Latha"/>
          <w:b/>
          <w:bCs/>
          <w:sz w:val="24"/>
          <w:szCs w:val="24"/>
          <w:lang w:eastAsia="ta-IN" w:bidi="ta-IN"/>
        </w:rPr>
        <w:t xml:space="preserve">                     </w:t>
      </w:r>
      <w:r>
        <w:rPr>
          <w:rFonts w:ascii="Times New Roman" w:eastAsia="Times New Roman" w:hAnsi="Times New Roman" w:cs="Latha"/>
          <w:b/>
          <w:bCs/>
          <w:sz w:val="24"/>
          <w:szCs w:val="24"/>
          <w:lang w:eastAsia="ta-IN" w:bidi="ta-IN"/>
        </w:rPr>
        <w:t xml:space="preserve">   </w:t>
      </w:r>
      <w:bookmarkStart w:id="0" w:name="_GoBack"/>
      <w:bookmarkEnd w:id="0"/>
      <w:r w:rsidR="007048AB" w:rsidRPr="007048AB">
        <w:rPr>
          <w:rFonts w:ascii="Times New Roman" w:eastAsia="Times New Roman" w:hAnsi="Times New Roman" w:cs="Latha"/>
          <w:b/>
          <w:bCs/>
          <w:sz w:val="24"/>
          <w:szCs w:val="24"/>
          <w:lang w:eastAsia="ta-IN" w:bidi="ta-IN"/>
        </w:rPr>
        <w:t xml:space="preserve"> Принята</w:t>
      </w:r>
      <w:r w:rsidR="007048AB" w:rsidRPr="007048AB">
        <w:rPr>
          <w:rFonts w:ascii="Times New Roman" w:eastAsia="Times New Roman" w:hAnsi="Times New Roman" w:cs="Latha"/>
          <w:b/>
          <w:bCs/>
          <w:sz w:val="24"/>
          <w:szCs w:val="24"/>
          <w:lang w:eastAsia="ta-IN" w:bidi="ta-IN"/>
        </w:rPr>
        <w:tab/>
      </w:r>
      <w:r w:rsidR="007048AB" w:rsidRPr="007048AB">
        <w:rPr>
          <w:rFonts w:ascii="Times New Roman" w:eastAsia="Times New Roman" w:hAnsi="Times New Roman" w:cs="Latha"/>
          <w:sz w:val="24"/>
          <w:szCs w:val="24"/>
          <w:lang w:eastAsia="ta-IN" w:bidi="ta-IN"/>
        </w:rPr>
        <w:tab/>
        <w:t xml:space="preserve">           </w:t>
      </w:r>
      <w:r w:rsidR="007048AB" w:rsidRPr="007048AB">
        <w:rPr>
          <w:rFonts w:ascii="Times New Roman" w:eastAsia="Times New Roman" w:hAnsi="Times New Roman" w:cs="Latha"/>
          <w:b/>
          <w:bCs/>
          <w:sz w:val="24"/>
          <w:szCs w:val="24"/>
          <w:lang w:eastAsia="ta-IN" w:bidi="ta-IN"/>
        </w:rPr>
        <w:t>Согласована</w:t>
      </w:r>
      <w:proofErr w:type="gramStart"/>
      <w:r w:rsidR="007048AB" w:rsidRPr="007048AB">
        <w:rPr>
          <w:rFonts w:ascii="Times New Roman" w:eastAsia="Times New Roman" w:hAnsi="Times New Roman" w:cs="Latha"/>
          <w:sz w:val="24"/>
          <w:szCs w:val="24"/>
          <w:lang w:eastAsia="ta-IN" w:bidi="ta-IN"/>
        </w:rPr>
        <w:tab/>
      </w:r>
      <w:r w:rsidR="007048AB" w:rsidRPr="007048AB">
        <w:rPr>
          <w:rFonts w:ascii="Times New Roman" w:eastAsia="Times New Roman" w:hAnsi="Times New Roman" w:cs="Latha"/>
          <w:b/>
          <w:bCs/>
          <w:sz w:val="24"/>
          <w:szCs w:val="24"/>
          <w:lang w:eastAsia="ta-IN" w:bidi="ta-IN"/>
        </w:rPr>
        <w:t xml:space="preserve">                        </w:t>
      </w:r>
      <w:r w:rsidR="007048AB" w:rsidRPr="007048AB">
        <w:rPr>
          <w:rFonts w:ascii="Times New Roman" w:eastAsia="Times New Roman" w:hAnsi="Times New Roman" w:cs="Latha"/>
          <w:sz w:val="24"/>
          <w:szCs w:val="24"/>
          <w:lang w:eastAsia="ta-IN" w:bidi="ta-IN"/>
        </w:rPr>
        <w:tab/>
      </w:r>
      <w:r w:rsidR="007048AB" w:rsidRPr="007048AB">
        <w:rPr>
          <w:rFonts w:ascii="Times New Roman" w:eastAsia="Times New Roman" w:hAnsi="Times New Roman" w:cs="Latha"/>
          <w:sz w:val="24"/>
          <w:szCs w:val="24"/>
          <w:lang w:eastAsia="ta-IN" w:bidi="ta-IN"/>
        </w:rPr>
        <w:tab/>
      </w:r>
      <w:r w:rsidR="007048AB" w:rsidRPr="007048AB">
        <w:rPr>
          <w:rFonts w:ascii="Times New Roman" w:eastAsia="Times New Roman" w:hAnsi="Times New Roman" w:cs="Latha"/>
          <w:sz w:val="24"/>
          <w:szCs w:val="24"/>
          <w:lang w:eastAsia="ta-IN" w:bidi="ta-IN"/>
        </w:rPr>
        <w:tab/>
      </w:r>
      <w:r w:rsidR="007048AB" w:rsidRPr="007048AB">
        <w:rPr>
          <w:rFonts w:ascii="Times New Roman" w:eastAsia="Times New Roman" w:hAnsi="Times New Roman" w:cs="Latha"/>
          <w:sz w:val="24"/>
          <w:szCs w:val="24"/>
          <w:lang w:eastAsia="ta-IN" w:bidi="ta-IN"/>
        </w:rPr>
        <w:tab/>
      </w:r>
      <w:r w:rsidR="007048AB" w:rsidRPr="007048AB">
        <w:rPr>
          <w:rFonts w:ascii="Times New Roman" w:eastAsia="Times New Roman" w:hAnsi="Times New Roman" w:cs="Latha"/>
          <w:sz w:val="24"/>
          <w:szCs w:val="24"/>
          <w:lang w:eastAsia="ta-IN" w:bidi="ta-IN"/>
        </w:rPr>
        <w:tab/>
      </w:r>
      <w:r w:rsidR="007048AB" w:rsidRPr="007048AB">
        <w:rPr>
          <w:rFonts w:ascii="Times New Roman" w:eastAsia="Times New Roman" w:hAnsi="Times New Roman" w:cs="Latha"/>
          <w:b/>
          <w:bCs/>
          <w:sz w:val="24"/>
          <w:szCs w:val="24"/>
          <w:lang w:eastAsia="ta-IN" w:bidi="ta-IN"/>
        </w:rPr>
        <w:t>У</w:t>
      </w:r>
      <w:proofErr w:type="gramEnd"/>
      <w:r w:rsidR="007048AB" w:rsidRPr="007048AB">
        <w:rPr>
          <w:rFonts w:ascii="Times New Roman" w:eastAsia="Times New Roman" w:hAnsi="Times New Roman" w:cs="Latha"/>
          <w:b/>
          <w:bCs/>
          <w:sz w:val="24"/>
          <w:szCs w:val="24"/>
          <w:lang w:eastAsia="ta-IN" w:bidi="ta-IN"/>
        </w:rPr>
        <w:t>тверждаю</w:t>
      </w:r>
    </w:p>
    <w:p w:rsidR="007048AB" w:rsidRPr="007048AB" w:rsidRDefault="00003138" w:rsidP="007048AB">
      <w:pPr>
        <w:spacing w:after="0" w:line="240" w:lineRule="auto"/>
        <w:rPr>
          <w:rFonts w:ascii="Times New Roman" w:eastAsia="Times New Roman" w:hAnsi="Times New Roman" w:cs="Latha"/>
          <w:sz w:val="24"/>
          <w:szCs w:val="24"/>
          <w:lang w:eastAsia="ta-IN" w:bidi="ta-IN"/>
        </w:rPr>
      </w:pPr>
      <w:r>
        <w:rPr>
          <w:rFonts w:ascii="Times New Roman" w:eastAsia="Times New Roman" w:hAnsi="Times New Roman" w:cs="Latha"/>
          <w:sz w:val="24"/>
          <w:szCs w:val="24"/>
          <w:lang w:eastAsia="ta-IN" w:bidi="ta-IN"/>
        </w:rPr>
        <w:t xml:space="preserve"> </w:t>
      </w:r>
      <w:r w:rsidR="007048AB" w:rsidRPr="007048AB">
        <w:rPr>
          <w:rFonts w:ascii="Times New Roman" w:eastAsia="Times New Roman" w:hAnsi="Times New Roman" w:cs="Latha"/>
          <w:sz w:val="24"/>
          <w:szCs w:val="24"/>
          <w:lang w:eastAsia="ta-IN" w:bidi="ta-IN"/>
        </w:rPr>
        <w:t xml:space="preserve">                       на заседании</w:t>
      </w:r>
      <w:r w:rsidR="007048AB" w:rsidRPr="007048AB">
        <w:rPr>
          <w:rFonts w:ascii="Times New Roman" w:eastAsia="Times New Roman" w:hAnsi="Times New Roman" w:cs="Latha"/>
          <w:sz w:val="24"/>
          <w:szCs w:val="24"/>
          <w:lang w:eastAsia="ta-IN" w:bidi="ta-IN"/>
        </w:rPr>
        <w:tab/>
      </w:r>
      <w:r w:rsidR="007048AB" w:rsidRPr="007048AB">
        <w:rPr>
          <w:rFonts w:ascii="Times New Roman" w:eastAsia="Times New Roman" w:hAnsi="Times New Roman" w:cs="Latha"/>
          <w:sz w:val="24"/>
          <w:szCs w:val="24"/>
          <w:lang w:eastAsia="ta-IN" w:bidi="ta-IN"/>
        </w:rPr>
        <w:tab/>
        <w:t xml:space="preserve">           ЗДУВР </w:t>
      </w:r>
      <w:r w:rsidR="007048AB" w:rsidRPr="007048AB">
        <w:rPr>
          <w:rFonts w:ascii="Times New Roman" w:eastAsia="Times New Roman" w:hAnsi="Times New Roman" w:cs="Latha"/>
          <w:sz w:val="24"/>
          <w:szCs w:val="24"/>
          <w:lang w:eastAsia="ta-IN" w:bidi="ta-IN"/>
        </w:rPr>
        <w:tab/>
      </w:r>
      <w:r w:rsidR="007048AB" w:rsidRPr="007048AB">
        <w:rPr>
          <w:rFonts w:ascii="Times New Roman" w:eastAsia="Times New Roman" w:hAnsi="Times New Roman" w:cs="Latha"/>
          <w:sz w:val="24"/>
          <w:szCs w:val="24"/>
          <w:lang w:eastAsia="ta-IN" w:bidi="ta-IN"/>
        </w:rPr>
        <w:tab/>
      </w:r>
      <w:r w:rsidR="007048AB" w:rsidRPr="007048AB">
        <w:rPr>
          <w:rFonts w:ascii="Times New Roman" w:eastAsia="Times New Roman" w:hAnsi="Times New Roman" w:cs="Latha"/>
          <w:sz w:val="24"/>
          <w:szCs w:val="24"/>
          <w:lang w:eastAsia="ta-IN" w:bidi="ta-IN"/>
        </w:rPr>
        <w:tab/>
      </w:r>
      <w:r w:rsidR="007048AB" w:rsidRPr="007048AB">
        <w:rPr>
          <w:rFonts w:ascii="Times New Roman" w:eastAsia="Times New Roman" w:hAnsi="Times New Roman" w:cs="Latha"/>
          <w:sz w:val="24"/>
          <w:szCs w:val="24"/>
          <w:lang w:eastAsia="ta-IN" w:bidi="ta-IN"/>
        </w:rPr>
        <w:tab/>
      </w:r>
      <w:r w:rsidR="007048AB" w:rsidRPr="007048AB">
        <w:rPr>
          <w:rFonts w:ascii="Times New Roman" w:eastAsia="Times New Roman" w:hAnsi="Times New Roman" w:cs="Latha"/>
          <w:sz w:val="24"/>
          <w:szCs w:val="24"/>
          <w:lang w:eastAsia="ta-IN" w:bidi="ta-IN"/>
        </w:rPr>
        <w:tab/>
      </w:r>
      <w:r w:rsidR="007048AB" w:rsidRPr="007048AB">
        <w:rPr>
          <w:rFonts w:ascii="Times New Roman" w:eastAsia="Times New Roman" w:hAnsi="Times New Roman" w:cs="Latha"/>
          <w:sz w:val="24"/>
          <w:szCs w:val="24"/>
          <w:lang w:eastAsia="ta-IN" w:bidi="ta-IN"/>
        </w:rPr>
        <w:tab/>
        <w:t xml:space="preserve">                        директор школы</w:t>
      </w:r>
    </w:p>
    <w:p w:rsidR="007048AB" w:rsidRPr="007048AB" w:rsidRDefault="00003138" w:rsidP="007048AB">
      <w:pPr>
        <w:spacing w:after="0" w:line="240" w:lineRule="auto"/>
        <w:rPr>
          <w:rFonts w:ascii="Times New Roman" w:eastAsia="Times New Roman" w:hAnsi="Times New Roman" w:cs="Latha"/>
          <w:sz w:val="24"/>
          <w:szCs w:val="24"/>
          <w:lang w:eastAsia="ta-IN" w:bidi="ta-IN"/>
        </w:rPr>
      </w:pPr>
      <w:r>
        <w:rPr>
          <w:rFonts w:ascii="Times New Roman" w:eastAsia="Times New Roman" w:hAnsi="Times New Roman" w:cs="Latha"/>
          <w:sz w:val="24"/>
          <w:szCs w:val="24"/>
          <w:lang w:eastAsia="ta-IN" w:bidi="ta-IN"/>
        </w:rPr>
        <w:t xml:space="preserve"> </w:t>
      </w:r>
      <w:r w:rsidR="007048AB" w:rsidRPr="007048AB">
        <w:rPr>
          <w:rFonts w:ascii="Times New Roman" w:eastAsia="Times New Roman" w:hAnsi="Times New Roman" w:cs="Latha"/>
          <w:sz w:val="24"/>
          <w:szCs w:val="24"/>
          <w:lang w:eastAsia="ta-IN" w:bidi="ta-IN"/>
        </w:rPr>
        <w:t xml:space="preserve">                       педсовета </w:t>
      </w:r>
      <w:r w:rsidR="007048AB" w:rsidRPr="007048AB">
        <w:rPr>
          <w:rFonts w:ascii="Times New Roman" w:eastAsia="Times New Roman" w:hAnsi="Times New Roman" w:cs="Latha"/>
          <w:sz w:val="24"/>
          <w:szCs w:val="24"/>
          <w:lang w:eastAsia="ta-IN" w:bidi="ta-IN"/>
        </w:rPr>
        <w:tab/>
      </w:r>
      <w:r w:rsidR="007048AB" w:rsidRPr="007048AB">
        <w:rPr>
          <w:rFonts w:ascii="Times New Roman" w:eastAsia="Times New Roman" w:hAnsi="Times New Roman" w:cs="Latha"/>
          <w:sz w:val="24"/>
          <w:szCs w:val="24"/>
          <w:lang w:eastAsia="ta-IN" w:bidi="ta-IN"/>
        </w:rPr>
        <w:tab/>
        <w:t xml:space="preserve">           «____»________20__г.</w:t>
      </w:r>
      <w:r w:rsidR="007048AB" w:rsidRPr="007048AB">
        <w:rPr>
          <w:rFonts w:ascii="Times New Roman" w:eastAsia="Times New Roman" w:hAnsi="Times New Roman" w:cs="Latha"/>
          <w:sz w:val="24"/>
          <w:szCs w:val="24"/>
          <w:lang w:eastAsia="ta-IN" w:bidi="ta-IN"/>
        </w:rPr>
        <w:tab/>
      </w:r>
      <w:r w:rsidR="007048AB" w:rsidRPr="007048AB">
        <w:rPr>
          <w:rFonts w:ascii="Times New Roman" w:eastAsia="Times New Roman" w:hAnsi="Times New Roman" w:cs="Latha"/>
          <w:sz w:val="24"/>
          <w:szCs w:val="24"/>
          <w:lang w:eastAsia="ta-IN" w:bidi="ta-IN"/>
        </w:rPr>
        <w:tab/>
      </w:r>
      <w:r w:rsidR="007048AB" w:rsidRPr="007048AB">
        <w:rPr>
          <w:rFonts w:ascii="Times New Roman" w:eastAsia="Times New Roman" w:hAnsi="Times New Roman" w:cs="Latha"/>
          <w:sz w:val="24"/>
          <w:szCs w:val="24"/>
          <w:lang w:eastAsia="ta-IN" w:bidi="ta-IN"/>
        </w:rPr>
        <w:tab/>
      </w:r>
      <w:r w:rsidR="007048AB" w:rsidRPr="007048AB">
        <w:rPr>
          <w:rFonts w:ascii="Times New Roman" w:eastAsia="Times New Roman" w:hAnsi="Times New Roman" w:cs="Latha"/>
          <w:sz w:val="24"/>
          <w:szCs w:val="24"/>
          <w:lang w:eastAsia="ta-IN" w:bidi="ta-IN"/>
        </w:rPr>
        <w:tab/>
      </w:r>
      <w:r w:rsidR="007048AB" w:rsidRPr="007048AB">
        <w:rPr>
          <w:rFonts w:ascii="Times New Roman" w:eastAsia="Times New Roman" w:hAnsi="Times New Roman" w:cs="Latha"/>
          <w:sz w:val="24"/>
          <w:szCs w:val="24"/>
          <w:lang w:eastAsia="ta-IN" w:bidi="ta-IN"/>
        </w:rPr>
        <w:tab/>
      </w:r>
      <w:r w:rsidR="007048AB" w:rsidRPr="007048AB">
        <w:rPr>
          <w:rFonts w:ascii="Times New Roman" w:eastAsia="Times New Roman" w:hAnsi="Times New Roman" w:cs="Latha"/>
          <w:sz w:val="24"/>
          <w:szCs w:val="24"/>
          <w:lang w:eastAsia="ta-IN" w:bidi="ta-IN"/>
        </w:rPr>
        <w:tab/>
        <w:t xml:space="preserve"> ______________</w:t>
      </w:r>
    </w:p>
    <w:p w:rsidR="007048AB" w:rsidRPr="007048AB" w:rsidRDefault="00003138" w:rsidP="007048AB">
      <w:pPr>
        <w:spacing w:after="0" w:line="240" w:lineRule="auto"/>
        <w:rPr>
          <w:rFonts w:ascii="Times New Roman" w:eastAsia="Times New Roman" w:hAnsi="Times New Roman" w:cs="Latha"/>
          <w:sz w:val="24"/>
          <w:szCs w:val="24"/>
          <w:lang w:eastAsia="ta-IN" w:bidi="ta-IN"/>
        </w:rPr>
      </w:pPr>
      <w:r>
        <w:rPr>
          <w:rFonts w:ascii="Times New Roman" w:eastAsia="Times New Roman" w:hAnsi="Times New Roman" w:cs="Latha"/>
          <w:sz w:val="24"/>
          <w:szCs w:val="24"/>
          <w:lang w:eastAsia="ta-IN" w:bidi="ta-IN"/>
        </w:rPr>
        <w:t xml:space="preserve"> </w:t>
      </w:r>
      <w:r>
        <w:rPr>
          <w:rFonts w:ascii="Times New Roman" w:eastAsia="Times New Roman" w:hAnsi="Times New Roman" w:cs="Latha"/>
          <w:sz w:val="24"/>
          <w:szCs w:val="24"/>
          <w:lang w:eastAsia="ta-IN" w:bidi="ta-IN"/>
        </w:rPr>
        <w:tab/>
        <w:t xml:space="preserve">           </w:t>
      </w:r>
      <w:r w:rsidR="007048AB" w:rsidRPr="007048AB">
        <w:rPr>
          <w:rFonts w:ascii="Times New Roman" w:eastAsia="Times New Roman" w:hAnsi="Times New Roman" w:cs="Latha"/>
          <w:sz w:val="24"/>
          <w:szCs w:val="24"/>
          <w:lang w:eastAsia="ta-IN" w:bidi="ta-IN"/>
        </w:rPr>
        <w:t xml:space="preserve"> </w:t>
      </w:r>
      <w:proofErr w:type="spellStart"/>
      <w:r w:rsidR="007048AB" w:rsidRPr="007048AB">
        <w:rPr>
          <w:rFonts w:ascii="Times New Roman" w:eastAsia="Times New Roman" w:hAnsi="Times New Roman" w:cs="Latha"/>
          <w:sz w:val="24"/>
          <w:szCs w:val="24"/>
          <w:lang w:eastAsia="ta-IN" w:bidi="ta-IN"/>
        </w:rPr>
        <w:t>пр</w:t>
      </w:r>
      <w:proofErr w:type="spellEnd"/>
      <w:r w:rsidR="007048AB" w:rsidRPr="007048AB">
        <w:rPr>
          <w:rFonts w:ascii="Times New Roman" w:eastAsia="Times New Roman" w:hAnsi="Times New Roman" w:cs="Latha"/>
          <w:sz w:val="24"/>
          <w:szCs w:val="24"/>
          <w:lang w:eastAsia="ta-IN" w:bidi="ta-IN"/>
        </w:rPr>
        <w:t>.№___от                               /</w:t>
      </w:r>
      <w:proofErr w:type="spellStart"/>
      <w:r w:rsidR="007048AB" w:rsidRPr="007048AB">
        <w:rPr>
          <w:rFonts w:ascii="Times New Roman" w:eastAsia="Times New Roman" w:hAnsi="Times New Roman" w:cs="Latha"/>
          <w:sz w:val="24"/>
          <w:szCs w:val="24"/>
          <w:lang w:eastAsia="ta-IN" w:bidi="ta-IN"/>
        </w:rPr>
        <w:t>Жадова</w:t>
      </w:r>
      <w:proofErr w:type="spellEnd"/>
      <w:r w:rsidR="007048AB" w:rsidRPr="007048AB">
        <w:rPr>
          <w:rFonts w:ascii="Times New Roman" w:eastAsia="Times New Roman" w:hAnsi="Times New Roman" w:cs="Latha"/>
          <w:sz w:val="24"/>
          <w:szCs w:val="24"/>
          <w:lang w:eastAsia="ta-IN" w:bidi="ta-IN"/>
        </w:rPr>
        <w:t xml:space="preserve"> С. А.    /                                                                              / Кириллов Е.Ф. /</w:t>
      </w:r>
    </w:p>
    <w:p w:rsidR="007048AB" w:rsidRPr="007048AB" w:rsidRDefault="00003138" w:rsidP="007048AB">
      <w:pPr>
        <w:spacing w:after="0" w:line="240" w:lineRule="auto"/>
        <w:rPr>
          <w:rFonts w:ascii="Times New Roman" w:eastAsia="Times New Roman" w:hAnsi="Times New Roman" w:cs="Latha"/>
          <w:sz w:val="24"/>
          <w:szCs w:val="24"/>
          <w:lang w:eastAsia="ta-IN" w:bidi="ta-IN"/>
        </w:rPr>
      </w:pPr>
      <w:r>
        <w:rPr>
          <w:rFonts w:ascii="Times New Roman" w:eastAsia="Times New Roman" w:hAnsi="Times New Roman" w:cs="Latha"/>
          <w:sz w:val="20"/>
          <w:szCs w:val="20"/>
          <w:lang w:eastAsia="ta-IN" w:bidi="ta-IN"/>
        </w:rPr>
        <w:t xml:space="preserve"> </w:t>
      </w:r>
      <w:r w:rsidR="007048AB" w:rsidRPr="007048AB">
        <w:rPr>
          <w:rFonts w:ascii="Times New Roman" w:eastAsia="Times New Roman" w:hAnsi="Times New Roman" w:cs="Latha"/>
          <w:sz w:val="24"/>
          <w:szCs w:val="24"/>
          <w:lang w:eastAsia="ta-IN" w:bidi="ta-IN"/>
        </w:rPr>
        <w:tab/>
        <w:t xml:space="preserve">         </w:t>
      </w:r>
      <w:r w:rsidR="007048AB" w:rsidRPr="007048AB">
        <w:rPr>
          <w:rFonts w:ascii="Times New Roman" w:eastAsia="Times New Roman" w:hAnsi="Times New Roman" w:cs="Latha"/>
          <w:sz w:val="20"/>
          <w:szCs w:val="20"/>
          <w:lang w:eastAsia="ta-IN" w:bidi="ta-IN"/>
        </w:rPr>
        <w:t>«____»________20__г.</w:t>
      </w:r>
      <w:r w:rsidR="007048AB" w:rsidRPr="007048AB">
        <w:rPr>
          <w:rFonts w:ascii="Times New Roman" w:eastAsia="Times New Roman" w:hAnsi="Times New Roman" w:cs="Latha"/>
          <w:sz w:val="24"/>
          <w:szCs w:val="24"/>
          <w:lang w:eastAsia="ta-IN" w:bidi="ta-IN"/>
        </w:rPr>
        <w:tab/>
      </w:r>
      <w:r w:rsidR="007048AB" w:rsidRPr="007048AB">
        <w:rPr>
          <w:rFonts w:ascii="Times New Roman" w:eastAsia="Times New Roman" w:hAnsi="Times New Roman" w:cs="Latha"/>
          <w:sz w:val="24"/>
          <w:szCs w:val="24"/>
          <w:lang w:eastAsia="ta-IN" w:bidi="ta-IN"/>
        </w:rPr>
        <w:tab/>
      </w:r>
      <w:r w:rsidR="007048AB" w:rsidRPr="007048AB">
        <w:rPr>
          <w:rFonts w:ascii="Times New Roman" w:eastAsia="Times New Roman" w:hAnsi="Times New Roman" w:cs="Latha"/>
          <w:sz w:val="24"/>
          <w:szCs w:val="24"/>
          <w:lang w:eastAsia="ta-IN" w:bidi="ta-IN"/>
        </w:rPr>
        <w:tab/>
      </w:r>
      <w:r w:rsidR="007048AB" w:rsidRPr="007048AB">
        <w:rPr>
          <w:rFonts w:ascii="Times New Roman" w:eastAsia="Times New Roman" w:hAnsi="Times New Roman" w:cs="Latha"/>
          <w:sz w:val="24"/>
          <w:szCs w:val="24"/>
          <w:lang w:eastAsia="ta-IN" w:bidi="ta-IN"/>
        </w:rPr>
        <w:tab/>
      </w:r>
      <w:r w:rsidR="007048AB" w:rsidRPr="007048AB">
        <w:rPr>
          <w:rFonts w:ascii="Times New Roman" w:eastAsia="Times New Roman" w:hAnsi="Times New Roman" w:cs="Latha"/>
          <w:sz w:val="24"/>
          <w:szCs w:val="24"/>
          <w:lang w:eastAsia="ta-IN" w:bidi="ta-IN"/>
        </w:rPr>
        <w:tab/>
      </w:r>
      <w:r w:rsidR="007048AB" w:rsidRPr="007048AB">
        <w:rPr>
          <w:rFonts w:ascii="Times New Roman" w:eastAsia="Times New Roman" w:hAnsi="Times New Roman" w:cs="Latha"/>
          <w:sz w:val="24"/>
          <w:szCs w:val="24"/>
          <w:lang w:eastAsia="ta-IN" w:bidi="ta-IN"/>
        </w:rPr>
        <w:tab/>
      </w:r>
      <w:r w:rsidR="007048AB" w:rsidRPr="007048AB">
        <w:rPr>
          <w:rFonts w:ascii="Times New Roman" w:eastAsia="Times New Roman" w:hAnsi="Times New Roman" w:cs="Latha"/>
          <w:sz w:val="24"/>
          <w:szCs w:val="24"/>
          <w:lang w:eastAsia="ta-IN" w:bidi="ta-IN"/>
        </w:rPr>
        <w:tab/>
      </w:r>
      <w:r w:rsidR="007048AB" w:rsidRPr="007048AB">
        <w:rPr>
          <w:rFonts w:ascii="Times New Roman" w:eastAsia="Times New Roman" w:hAnsi="Times New Roman" w:cs="Latha"/>
          <w:sz w:val="24"/>
          <w:szCs w:val="24"/>
          <w:lang w:eastAsia="ta-IN" w:bidi="ta-IN"/>
        </w:rPr>
        <w:tab/>
      </w:r>
      <w:r w:rsidR="007048AB" w:rsidRPr="007048AB">
        <w:rPr>
          <w:rFonts w:ascii="Times New Roman" w:eastAsia="Times New Roman" w:hAnsi="Times New Roman" w:cs="Latha"/>
          <w:sz w:val="24"/>
          <w:szCs w:val="24"/>
          <w:lang w:eastAsia="ta-IN" w:bidi="ta-IN"/>
        </w:rPr>
        <w:tab/>
      </w:r>
      <w:r w:rsidR="007048AB" w:rsidRPr="007048AB">
        <w:rPr>
          <w:rFonts w:ascii="Times New Roman" w:eastAsia="Times New Roman" w:hAnsi="Times New Roman" w:cs="Latha"/>
          <w:sz w:val="24"/>
          <w:szCs w:val="24"/>
          <w:lang w:eastAsia="ta-IN" w:bidi="ta-IN"/>
        </w:rPr>
        <w:tab/>
        <w:t xml:space="preserve">        пр. № __, «__»__ 20__г.</w:t>
      </w:r>
    </w:p>
    <w:p w:rsidR="002740C6" w:rsidRPr="00C66FD5" w:rsidRDefault="002740C6" w:rsidP="002740C6">
      <w:pPr>
        <w:spacing w:after="0" w:line="240" w:lineRule="auto"/>
        <w:rPr>
          <w:rFonts w:ascii="Times New Roman" w:eastAsia="Times New Roman" w:hAnsi="Times New Roman"/>
          <w:sz w:val="24"/>
          <w:szCs w:val="24"/>
          <w:lang w:eastAsia="ru-RU"/>
        </w:rPr>
      </w:pPr>
    </w:p>
    <w:p w:rsidR="002740C6" w:rsidRPr="00C66FD5" w:rsidRDefault="002740C6" w:rsidP="002740C6">
      <w:pPr>
        <w:spacing w:after="0" w:line="240" w:lineRule="auto"/>
        <w:rPr>
          <w:rFonts w:ascii="Times New Roman" w:eastAsia="Times New Roman" w:hAnsi="Times New Roman"/>
          <w:sz w:val="24"/>
          <w:szCs w:val="24"/>
          <w:lang w:eastAsia="ru-RU"/>
        </w:rPr>
      </w:pPr>
      <w:r w:rsidRPr="00C66FD5">
        <w:rPr>
          <w:rFonts w:ascii="Times New Roman" w:eastAsia="Times New Roman" w:hAnsi="Times New Roman"/>
          <w:sz w:val="24"/>
          <w:szCs w:val="24"/>
          <w:lang w:eastAsia="ru-RU"/>
        </w:rPr>
        <w:tab/>
      </w:r>
      <w:r w:rsidRPr="00C66FD5">
        <w:rPr>
          <w:rFonts w:ascii="Times New Roman" w:eastAsia="Times New Roman" w:hAnsi="Times New Roman"/>
          <w:sz w:val="24"/>
          <w:szCs w:val="24"/>
          <w:lang w:eastAsia="ru-RU"/>
        </w:rPr>
        <w:tab/>
      </w:r>
      <w:r w:rsidRPr="00C66FD5">
        <w:rPr>
          <w:rFonts w:ascii="Times New Roman" w:eastAsia="Times New Roman" w:hAnsi="Times New Roman"/>
          <w:sz w:val="24"/>
          <w:szCs w:val="24"/>
          <w:lang w:eastAsia="ru-RU"/>
        </w:rPr>
        <w:tab/>
      </w:r>
    </w:p>
    <w:p w:rsidR="002740C6" w:rsidRPr="002F7370" w:rsidRDefault="002740C6" w:rsidP="002740C6">
      <w:pPr>
        <w:spacing w:after="0" w:line="240" w:lineRule="auto"/>
        <w:jc w:val="center"/>
        <w:rPr>
          <w:rFonts w:ascii="Times New Roman" w:hAnsi="Times New Roman"/>
          <w:sz w:val="24"/>
          <w:szCs w:val="24"/>
          <w:lang w:eastAsia="ta-IN" w:bidi="ta-IN"/>
        </w:rPr>
      </w:pPr>
      <w:r w:rsidRPr="002F7370">
        <w:rPr>
          <w:rFonts w:ascii="Times New Roman" w:hAnsi="Times New Roman"/>
          <w:b/>
          <w:bCs/>
          <w:sz w:val="24"/>
          <w:szCs w:val="24"/>
          <w:lang w:eastAsia="ta-IN" w:bidi="ta-IN"/>
        </w:rPr>
        <w:t xml:space="preserve">                          </w:t>
      </w:r>
      <w:r w:rsidRPr="002F7370">
        <w:rPr>
          <w:rFonts w:ascii="Times New Roman" w:hAnsi="Times New Roman"/>
          <w:b/>
          <w:bCs/>
          <w:sz w:val="24"/>
          <w:szCs w:val="24"/>
          <w:lang w:val="tt-RU" w:eastAsia="ta-IN" w:bidi="ta-IN"/>
        </w:rPr>
        <w:t xml:space="preserve">      </w:t>
      </w:r>
      <w:r>
        <w:rPr>
          <w:rFonts w:ascii="Times New Roman" w:hAnsi="Times New Roman"/>
          <w:b/>
          <w:bCs/>
          <w:sz w:val="24"/>
          <w:szCs w:val="24"/>
          <w:lang w:val="tt-RU" w:eastAsia="ta-IN" w:bidi="ta-IN"/>
        </w:rPr>
        <w:t xml:space="preserve">       </w:t>
      </w:r>
      <w:r w:rsidRPr="002F7370">
        <w:rPr>
          <w:rFonts w:ascii="Times New Roman" w:hAnsi="Times New Roman"/>
          <w:sz w:val="24"/>
          <w:szCs w:val="24"/>
          <w:lang w:eastAsia="ta-IN" w:bidi="ta-IN"/>
        </w:rPr>
        <w:tab/>
      </w:r>
      <w:r w:rsidRPr="002F7370">
        <w:rPr>
          <w:rFonts w:ascii="Times New Roman" w:hAnsi="Times New Roman"/>
          <w:sz w:val="24"/>
          <w:szCs w:val="24"/>
          <w:lang w:eastAsia="ta-IN" w:bidi="ta-IN"/>
        </w:rPr>
        <w:tab/>
        <w:t xml:space="preserve">           </w:t>
      </w:r>
    </w:p>
    <w:p w:rsidR="002740C6" w:rsidRPr="002F7370" w:rsidRDefault="002740C6" w:rsidP="002740C6">
      <w:pPr>
        <w:spacing w:after="0" w:line="240" w:lineRule="auto"/>
        <w:jc w:val="center"/>
        <w:rPr>
          <w:rFonts w:ascii="Times New Roman" w:hAnsi="Times New Roman"/>
          <w:b/>
          <w:sz w:val="24"/>
          <w:szCs w:val="24"/>
          <w:lang w:val="tt-RU"/>
        </w:rPr>
      </w:pPr>
    </w:p>
    <w:p w:rsidR="002740C6" w:rsidRPr="002F7370" w:rsidRDefault="002740C6" w:rsidP="002740C6">
      <w:pPr>
        <w:spacing w:after="0" w:line="240" w:lineRule="auto"/>
        <w:jc w:val="center"/>
        <w:rPr>
          <w:rFonts w:ascii="Times New Roman" w:hAnsi="Times New Roman"/>
          <w:b/>
          <w:sz w:val="24"/>
          <w:szCs w:val="24"/>
        </w:rPr>
      </w:pPr>
      <w:r w:rsidRPr="002F7370">
        <w:rPr>
          <w:rFonts w:ascii="Times New Roman" w:hAnsi="Times New Roman"/>
          <w:b/>
          <w:sz w:val="24"/>
          <w:szCs w:val="24"/>
        </w:rPr>
        <w:t>АДАПТИРОВАННАЯ РАБОЧАЯ ПРОГРАММА</w:t>
      </w:r>
    </w:p>
    <w:p w:rsidR="002740C6" w:rsidRPr="002F7370" w:rsidRDefault="002740C6" w:rsidP="002740C6">
      <w:pPr>
        <w:spacing w:after="0" w:line="240" w:lineRule="auto"/>
        <w:jc w:val="center"/>
        <w:rPr>
          <w:rFonts w:ascii="Times New Roman" w:hAnsi="Times New Roman"/>
          <w:b/>
          <w:sz w:val="24"/>
          <w:szCs w:val="24"/>
        </w:rPr>
      </w:pPr>
      <w:r>
        <w:rPr>
          <w:rFonts w:ascii="Times New Roman" w:hAnsi="Times New Roman"/>
          <w:b/>
          <w:sz w:val="24"/>
          <w:szCs w:val="24"/>
        </w:rPr>
        <w:t>ПО ОКРУЖАЮЩЕМУ МИРУ</w:t>
      </w:r>
      <w:r w:rsidRPr="002F7370">
        <w:rPr>
          <w:rFonts w:ascii="Times New Roman" w:hAnsi="Times New Roman"/>
          <w:b/>
          <w:sz w:val="24"/>
          <w:szCs w:val="24"/>
        </w:rPr>
        <w:t xml:space="preserve"> </w:t>
      </w:r>
    </w:p>
    <w:p w:rsidR="002740C6" w:rsidRPr="002F7370" w:rsidRDefault="002740C6" w:rsidP="002740C6">
      <w:pPr>
        <w:spacing w:after="0" w:line="240" w:lineRule="auto"/>
        <w:jc w:val="center"/>
        <w:outlineLvl w:val="0"/>
        <w:rPr>
          <w:rFonts w:ascii="Times New Roman" w:hAnsi="Times New Roman"/>
          <w:b/>
          <w:bCs/>
          <w:sz w:val="24"/>
          <w:szCs w:val="24"/>
          <w:lang w:val="tt-RU"/>
        </w:rPr>
      </w:pPr>
      <w:r w:rsidRPr="002F7370">
        <w:rPr>
          <w:rFonts w:ascii="Times New Roman" w:hAnsi="Times New Roman"/>
          <w:b/>
          <w:bCs/>
          <w:sz w:val="24"/>
          <w:szCs w:val="24"/>
        </w:rPr>
        <w:t>начальное общее образование</w:t>
      </w:r>
    </w:p>
    <w:p w:rsidR="002740C6" w:rsidRPr="002F7370" w:rsidRDefault="002740C6" w:rsidP="002740C6">
      <w:pPr>
        <w:spacing w:after="0" w:line="240" w:lineRule="auto"/>
        <w:outlineLvl w:val="0"/>
        <w:rPr>
          <w:rFonts w:ascii="Times New Roman" w:hAnsi="Times New Roman"/>
          <w:b/>
          <w:bCs/>
          <w:sz w:val="24"/>
          <w:szCs w:val="24"/>
          <w:lang w:val="tt-RU"/>
        </w:rPr>
      </w:pPr>
    </w:p>
    <w:p w:rsidR="002740C6" w:rsidRPr="002F7370" w:rsidRDefault="002740C6" w:rsidP="002740C6">
      <w:pPr>
        <w:spacing w:after="0" w:line="240" w:lineRule="auto"/>
        <w:jc w:val="center"/>
        <w:outlineLvl w:val="0"/>
        <w:rPr>
          <w:rFonts w:ascii="Times New Roman" w:hAnsi="Times New Roman"/>
          <w:b/>
          <w:sz w:val="24"/>
          <w:szCs w:val="24"/>
          <w:lang w:val="tt-RU"/>
        </w:rPr>
      </w:pPr>
    </w:p>
    <w:p w:rsidR="002740C6" w:rsidRDefault="002740C6" w:rsidP="002740C6">
      <w:pPr>
        <w:spacing w:after="0" w:line="240" w:lineRule="auto"/>
        <w:outlineLvl w:val="0"/>
        <w:rPr>
          <w:rFonts w:ascii="Times New Roman" w:hAnsi="Times New Roman"/>
          <w:bCs/>
          <w:sz w:val="24"/>
          <w:szCs w:val="24"/>
        </w:rPr>
      </w:pPr>
      <w:r>
        <w:rPr>
          <w:rFonts w:ascii="Times New Roman" w:hAnsi="Times New Roman"/>
          <w:b/>
          <w:bCs/>
          <w:sz w:val="24"/>
          <w:szCs w:val="24"/>
        </w:rPr>
        <w:t xml:space="preserve"> </w:t>
      </w:r>
      <w:r w:rsidRPr="002F7370">
        <w:rPr>
          <w:rFonts w:ascii="Times New Roman" w:hAnsi="Times New Roman"/>
          <w:b/>
          <w:bCs/>
          <w:sz w:val="24"/>
          <w:szCs w:val="24"/>
        </w:rPr>
        <w:t xml:space="preserve"> Срок реализации программы</w:t>
      </w:r>
      <w:r w:rsidRPr="002F7370">
        <w:rPr>
          <w:rFonts w:ascii="Times New Roman" w:hAnsi="Times New Roman"/>
          <w:bCs/>
          <w:sz w:val="24"/>
          <w:szCs w:val="24"/>
        </w:rPr>
        <w:t xml:space="preserve">: </w:t>
      </w:r>
      <w:r w:rsidRPr="002F7370">
        <w:rPr>
          <w:rFonts w:ascii="Times New Roman" w:hAnsi="Times New Roman"/>
          <w:b/>
          <w:bCs/>
          <w:sz w:val="24"/>
          <w:szCs w:val="24"/>
        </w:rPr>
        <w:t xml:space="preserve"> </w:t>
      </w:r>
      <w:r>
        <w:rPr>
          <w:rFonts w:ascii="Times New Roman" w:hAnsi="Times New Roman"/>
          <w:bCs/>
          <w:sz w:val="24"/>
          <w:szCs w:val="24"/>
        </w:rPr>
        <w:t>2020/2024</w:t>
      </w:r>
      <w:r w:rsidRPr="002F7370">
        <w:rPr>
          <w:rFonts w:ascii="Times New Roman" w:hAnsi="Times New Roman"/>
          <w:bCs/>
          <w:sz w:val="24"/>
          <w:szCs w:val="24"/>
        </w:rPr>
        <w:t xml:space="preserve"> учебные годы.</w:t>
      </w:r>
    </w:p>
    <w:p w:rsidR="007048AB" w:rsidRDefault="007048AB" w:rsidP="002740C6">
      <w:pPr>
        <w:spacing w:after="0" w:line="240" w:lineRule="auto"/>
        <w:outlineLvl w:val="0"/>
        <w:rPr>
          <w:rFonts w:ascii="Times New Roman" w:hAnsi="Times New Roman"/>
          <w:bCs/>
          <w:sz w:val="24"/>
          <w:szCs w:val="24"/>
        </w:rPr>
      </w:pPr>
    </w:p>
    <w:p w:rsidR="002740C6" w:rsidRDefault="002740C6" w:rsidP="002740C6">
      <w:pPr>
        <w:pStyle w:val="a4"/>
        <w:rPr>
          <w:rFonts w:ascii="Times New Roman" w:hAnsi="Times New Roman"/>
        </w:rPr>
      </w:pPr>
      <w:r w:rsidRPr="002F7370">
        <w:rPr>
          <w:rFonts w:ascii="Times New Roman" w:hAnsi="Times New Roman"/>
          <w:b/>
          <w:bCs/>
          <w:iCs/>
        </w:rPr>
        <w:t xml:space="preserve">  </w:t>
      </w:r>
      <w:proofErr w:type="gramStart"/>
      <w:r w:rsidRPr="002740C6">
        <w:rPr>
          <w:rFonts w:ascii="Times New Roman" w:hAnsi="Times New Roman"/>
          <w:b/>
          <w:bCs/>
        </w:rPr>
        <w:t>Разработана</w:t>
      </w:r>
      <w:proofErr w:type="gramEnd"/>
      <w:r w:rsidRPr="002740C6">
        <w:rPr>
          <w:rFonts w:ascii="Times New Roman" w:hAnsi="Times New Roman"/>
          <w:b/>
          <w:bCs/>
        </w:rPr>
        <w:t xml:space="preserve"> на основе</w:t>
      </w:r>
      <w:r w:rsidRPr="002740C6">
        <w:rPr>
          <w:rFonts w:ascii="Times New Roman" w:hAnsi="Times New Roman"/>
          <w:bCs/>
        </w:rPr>
        <w:t>:</w:t>
      </w:r>
      <w:r w:rsidRPr="002740C6">
        <w:rPr>
          <w:rFonts w:ascii="Times New Roman" w:hAnsi="Times New Roman"/>
        </w:rPr>
        <w:t xml:space="preserve"> </w:t>
      </w:r>
      <w:proofErr w:type="gramStart"/>
      <w:r w:rsidRPr="002740C6">
        <w:rPr>
          <w:rFonts w:ascii="Times New Roman" w:hAnsi="Times New Roman"/>
        </w:rPr>
        <w:t xml:space="preserve">ФГОС НОО для обучающихся с ОВЗ, </w:t>
      </w:r>
      <w:r>
        <w:rPr>
          <w:rFonts w:ascii="Times New Roman" w:hAnsi="Times New Roman"/>
        </w:rPr>
        <w:t xml:space="preserve"> </w:t>
      </w:r>
      <w:r w:rsidRPr="002740C6">
        <w:rPr>
          <w:rFonts w:ascii="Times New Roman" w:hAnsi="Times New Roman"/>
        </w:rPr>
        <w:t>Пр. АООП для обучающихся с ЗПР (вариант 7.2.),</w:t>
      </w:r>
      <w:r>
        <w:rPr>
          <w:rFonts w:ascii="Times New Roman" w:hAnsi="Times New Roman"/>
        </w:rPr>
        <w:t xml:space="preserve"> </w:t>
      </w:r>
      <w:r w:rsidRPr="002740C6">
        <w:rPr>
          <w:rFonts w:ascii="Times New Roman" w:hAnsi="Times New Roman"/>
        </w:rPr>
        <w:t xml:space="preserve"> </w:t>
      </w:r>
      <w:r w:rsidRPr="00295B1F">
        <w:rPr>
          <w:rFonts w:ascii="Times New Roman" w:hAnsi="Times New Roman"/>
        </w:rPr>
        <w:t>авторской программы</w:t>
      </w:r>
      <w:proofErr w:type="gramEnd"/>
      <w:r w:rsidRPr="00295B1F">
        <w:rPr>
          <w:rFonts w:ascii="Times New Roman" w:hAnsi="Times New Roman"/>
        </w:rPr>
        <w:t xml:space="preserve"> </w:t>
      </w:r>
      <w:r>
        <w:rPr>
          <w:rFonts w:ascii="Times New Roman" w:hAnsi="Times New Roman"/>
        </w:rPr>
        <w:t xml:space="preserve"> </w:t>
      </w:r>
      <w:r w:rsidRPr="00295B1F">
        <w:rPr>
          <w:rFonts w:ascii="Times New Roman" w:hAnsi="Times New Roman"/>
        </w:rPr>
        <w:t>А.А. Плешако</w:t>
      </w:r>
      <w:r>
        <w:rPr>
          <w:rFonts w:ascii="Times New Roman" w:hAnsi="Times New Roman"/>
        </w:rPr>
        <w:t>ва «Окружающий мир»</w:t>
      </w:r>
      <w:r w:rsidRPr="002740C6">
        <w:rPr>
          <w:rFonts w:ascii="Times New Roman" w:hAnsi="Times New Roman"/>
        </w:rPr>
        <w:t xml:space="preserve"> (УМК «Школа России»).</w:t>
      </w:r>
    </w:p>
    <w:p w:rsidR="007048AB" w:rsidRPr="002740C6" w:rsidRDefault="007048AB" w:rsidP="002740C6">
      <w:pPr>
        <w:pStyle w:val="a4"/>
        <w:rPr>
          <w:rFonts w:ascii="Times New Roman" w:hAnsi="Times New Roman"/>
        </w:rPr>
      </w:pPr>
    </w:p>
    <w:p w:rsidR="007048AB" w:rsidRPr="007048AB" w:rsidRDefault="002740C6" w:rsidP="007048AB">
      <w:pPr>
        <w:spacing w:after="0" w:line="240" w:lineRule="auto"/>
        <w:rPr>
          <w:rFonts w:ascii="Times New Roman" w:hAnsi="Times New Roman"/>
          <w:bCs/>
          <w:sz w:val="24"/>
          <w:szCs w:val="24"/>
        </w:rPr>
      </w:pPr>
      <w:r w:rsidRPr="002F7370">
        <w:rPr>
          <w:rFonts w:ascii="Times New Roman" w:hAnsi="Times New Roman"/>
          <w:bCs/>
          <w:sz w:val="24"/>
          <w:szCs w:val="24"/>
        </w:rPr>
        <w:t xml:space="preserve">  </w:t>
      </w:r>
      <w:proofErr w:type="spellStart"/>
      <w:r w:rsidRPr="00B11349">
        <w:rPr>
          <w:rFonts w:ascii="Times New Roman" w:hAnsi="Times New Roman"/>
          <w:b/>
          <w:bCs/>
          <w:sz w:val="24"/>
          <w:szCs w:val="24"/>
        </w:rPr>
        <w:t>Составител</w:t>
      </w:r>
      <w:proofErr w:type="spellEnd"/>
      <w:r w:rsidRPr="00B11349">
        <w:rPr>
          <w:rFonts w:ascii="Times New Roman" w:hAnsi="Times New Roman"/>
          <w:b/>
          <w:bCs/>
          <w:sz w:val="24"/>
          <w:szCs w:val="24"/>
          <w:lang w:val="tt-RU"/>
        </w:rPr>
        <w:t>и</w:t>
      </w:r>
      <w:r w:rsidR="007048AB" w:rsidRPr="007048AB">
        <w:rPr>
          <w:rFonts w:ascii="Times New Roman" w:hAnsi="Times New Roman"/>
          <w:bCs/>
          <w:sz w:val="24"/>
          <w:szCs w:val="24"/>
        </w:rPr>
        <w:t>:</w:t>
      </w:r>
      <w:r w:rsidR="007048AB" w:rsidRPr="007048AB">
        <w:t xml:space="preserve"> </w:t>
      </w:r>
      <w:r w:rsidR="007048AB" w:rsidRPr="007048AB">
        <w:rPr>
          <w:rFonts w:ascii="Times New Roman" w:hAnsi="Times New Roman"/>
          <w:bCs/>
          <w:sz w:val="24"/>
          <w:szCs w:val="24"/>
        </w:rPr>
        <w:t>Кудряшова Елена Викторовна, учитель начальных классов, первая квалификационная категория</w:t>
      </w:r>
    </w:p>
    <w:p w:rsidR="002740C6" w:rsidRPr="00C66FD5" w:rsidRDefault="007048AB" w:rsidP="007048AB">
      <w:pPr>
        <w:spacing w:after="0" w:line="240" w:lineRule="auto"/>
        <w:rPr>
          <w:rFonts w:ascii="Times New Roman" w:eastAsia="Times New Roman" w:hAnsi="Times New Roman"/>
          <w:bCs/>
          <w:sz w:val="24"/>
          <w:szCs w:val="24"/>
          <w:lang w:eastAsia="ru-RU"/>
        </w:rPr>
      </w:pPr>
      <w:r w:rsidRPr="007048AB">
        <w:rPr>
          <w:rFonts w:ascii="Times New Roman" w:hAnsi="Times New Roman"/>
          <w:bCs/>
          <w:sz w:val="24"/>
          <w:szCs w:val="24"/>
        </w:rPr>
        <w:t xml:space="preserve">                        </w:t>
      </w:r>
      <w:r>
        <w:rPr>
          <w:rFonts w:ascii="Times New Roman" w:hAnsi="Times New Roman"/>
          <w:bCs/>
          <w:sz w:val="24"/>
          <w:szCs w:val="24"/>
        </w:rPr>
        <w:t xml:space="preserve">   </w:t>
      </w:r>
      <w:r w:rsidRPr="007048AB">
        <w:rPr>
          <w:rFonts w:ascii="Times New Roman" w:hAnsi="Times New Roman"/>
          <w:bCs/>
          <w:sz w:val="24"/>
          <w:szCs w:val="24"/>
        </w:rPr>
        <w:t xml:space="preserve">Архипова Галина </w:t>
      </w:r>
      <w:proofErr w:type="spellStart"/>
      <w:r w:rsidRPr="007048AB">
        <w:rPr>
          <w:rFonts w:ascii="Times New Roman" w:hAnsi="Times New Roman"/>
          <w:bCs/>
          <w:sz w:val="24"/>
          <w:szCs w:val="24"/>
        </w:rPr>
        <w:t>Арсентьевна</w:t>
      </w:r>
      <w:proofErr w:type="spellEnd"/>
      <w:r w:rsidRPr="007048AB">
        <w:rPr>
          <w:rFonts w:ascii="Times New Roman" w:hAnsi="Times New Roman"/>
          <w:bCs/>
          <w:sz w:val="24"/>
          <w:szCs w:val="24"/>
        </w:rPr>
        <w:t>, учитель начальных классов, первая квалификационная категория</w:t>
      </w:r>
      <w:r>
        <w:rPr>
          <w:rFonts w:ascii="Times New Roman" w:hAnsi="Times New Roman"/>
          <w:b/>
          <w:bCs/>
          <w:sz w:val="24"/>
          <w:szCs w:val="24"/>
        </w:rPr>
        <w:t xml:space="preserve"> </w:t>
      </w:r>
    </w:p>
    <w:p w:rsidR="002740C6" w:rsidRPr="002F7370" w:rsidRDefault="002740C6" w:rsidP="002740C6">
      <w:pPr>
        <w:spacing w:after="0" w:line="240" w:lineRule="auto"/>
        <w:rPr>
          <w:rFonts w:ascii="Times New Roman" w:hAnsi="Times New Roman"/>
          <w:bCs/>
          <w:sz w:val="24"/>
          <w:szCs w:val="24"/>
        </w:rPr>
      </w:pPr>
      <w:r w:rsidRPr="002F7370">
        <w:rPr>
          <w:rFonts w:ascii="Times New Roman" w:hAnsi="Times New Roman"/>
          <w:bCs/>
          <w:sz w:val="24"/>
          <w:szCs w:val="24"/>
        </w:rPr>
        <w:t xml:space="preserve">                        </w:t>
      </w:r>
      <w:r w:rsidRPr="002F7370">
        <w:rPr>
          <w:rFonts w:ascii="Times New Roman" w:hAnsi="Times New Roman"/>
          <w:bCs/>
          <w:sz w:val="24"/>
          <w:szCs w:val="24"/>
          <w:lang w:val="tt-RU"/>
        </w:rPr>
        <w:t xml:space="preserve">                              </w:t>
      </w:r>
    </w:p>
    <w:p w:rsidR="002740C6" w:rsidRPr="002F7370" w:rsidRDefault="002740C6" w:rsidP="002740C6">
      <w:pPr>
        <w:spacing w:after="0" w:line="240" w:lineRule="auto"/>
        <w:rPr>
          <w:rFonts w:ascii="Times New Roman" w:hAnsi="Times New Roman"/>
          <w:sz w:val="24"/>
          <w:szCs w:val="24"/>
          <w:lang w:val="tt-RU"/>
        </w:rPr>
      </w:pPr>
      <w:r w:rsidRPr="002F7370">
        <w:rPr>
          <w:rFonts w:ascii="Times New Roman" w:hAnsi="Times New Roman"/>
          <w:b/>
          <w:bCs/>
          <w:sz w:val="24"/>
          <w:szCs w:val="24"/>
        </w:rPr>
        <w:t>Год составления</w:t>
      </w:r>
      <w:r>
        <w:rPr>
          <w:rFonts w:ascii="Times New Roman" w:hAnsi="Times New Roman"/>
          <w:sz w:val="24"/>
          <w:szCs w:val="24"/>
        </w:rPr>
        <w:t xml:space="preserve"> рабочей программы: 2020 </w:t>
      </w:r>
      <w:r w:rsidRPr="002F7370">
        <w:rPr>
          <w:rFonts w:ascii="Times New Roman" w:hAnsi="Times New Roman"/>
          <w:sz w:val="24"/>
          <w:szCs w:val="24"/>
        </w:rPr>
        <w:t xml:space="preserve"> г.</w:t>
      </w:r>
    </w:p>
    <w:p w:rsidR="00505B15" w:rsidRDefault="00505B15">
      <w:pPr>
        <w:rPr>
          <w:lang w:val="tt-RU"/>
        </w:rPr>
      </w:pPr>
    </w:p>
    <w:p w:rsidR="007048AB" w:rsidRDefault="007048AB">
      <w:pPr>
        <w:rPr>
          <w:lang w:val="tt-RU"/>
        </w:rPr>
      </w:pPr>
    </w:p>
    <w:p w:rsidR="007048AB" w:rsidRDefault="007048AB">
      <w:pPr>
        <w:rPr>
          <w:lang w:val="tt-RU"/>
        </w:rPr>
      </w:pPr>
    </w:p>
    <w:p w:rsidR="007048AB" w:rsidRDefault="007048AB">
      <w:pPr>
        <w:rPr>
          <w:lang w:val="tt-RU"/>
        </w:rPr>
      </w:pPr>
    </w:p>
    <w:p w:rsidR="002740C6" w:rsidRPr="002F7370" w:rsidRDefault="002740C6" w:rsidP="002740C6">
      <w:pPr>
        <w:rPr>
          <w:rFonts w:ascii="Times New Roman" w:hAnsi="Times New Roman"/>
          <w:sz w:val="24"/>
          <w:szCs w:val="24"/>
        </w:rPr>
      </w:pPr>
      <w:r>
        <w:rPr>
          <w:rFonts w:ascii="Times New Roman" w:hAnsi="Times New Roman"/>
          <w:sz w:val="24"/>
          <w:szCs w:val="24"/>
        </w:rPr>
        <w:lastRenderedPageBreak/>
        <w:t xml:space="preserve">      </w:t>
      </w:r>
      <w:r w:rsidRPr="002F7370">
        <w:rPr>
          <w:rFonts w:ascii="Times New Roman" w:hAnsi="Times New Roman"/>
          <w:sz w:val="24"/>
          <w:szCs w:val="24"/>
        </w:rPr>
        <w:t xml:space="preserve">Адаптированная рабочая программа для обучающихся с </w:t>
      </w:r>
      <w:r>
        <w:rPr>
          <w:rFonts w:ascii="Times New Roman" w:hAnsi="Times New Roman"/>
          <w:sz w:val="24"/>
          <w:szCs w:val="24"/>
          <w:lang w:val="tt-RU"/>
        </w:rPr>
        <w:t xml:space="preserve">ЗПР </w:t>
      </w:r>
      <w:proofErr w:type="gramStart"/>
      <w:r>
        <w:rPr>
          <w:rFonts w:ascii="Times New Roman" w:hAnsi="Times New Roman"/>
          <w:sz w:val="24"/>
          <w:szCs w:val="24"/>
          <w:lang w:val="tt-RU"/>
        </w:rPr>
        <w:t xml:space="preserve">( </w:t>
      </w:r>
      <w:proofErr w:type="gramEnd"/>
      <w:r>
        <w:rPr>
          <w:rFonts w:ascii="Times New Roman" w:hAnsi="Times New Roman"/>
          <w:sz w:val="24"/>
          <w:szCs w:val="24"/>
          <w:lang w:val="tt-RU"/>
        </w:rPr>
        <w:t>вариант 7.2</w:t>
      </w:r>
      <w:r w:rsidRPr="002F7370">
        <w:rPr>
          <w:rFonts w:ascii="Times New Roman" w:hAnsi="Times New Roman"/>
          <w:sz w:val="24"/>
          <w:szCs w:val="24"/>
          <w:lang w:val="tt-RU"/>
        </w:rPr>
        <w:t>.)</w:t>
      </w:r>
      <w:r w:rsidRPr="002F7370">
        <w:rPr>
          <w:rFonts w:ascii="Times New Roman" w:hAnsi="Times New Roman"/>
          <w:sz w:val="24"/>
          <w:szCs w:val="24"/>
        </w:rPr>
        <w:t xml:space="preserve"> по  русскому  языку   для 1-4 классов создана на основе нормативно-правовых документов:</w:t>
      </w:r>
    </w:p>
    <w:p w:rsidR="002740C6" w:rsidRPr="002F7370" w:rsidRDefault="002740C6" w:rsidP="002740C6">
      <w:pPr>
        <w:ind w:left="928"/>
        <w:jc w:val="both"/>
        <w:rPr>
          <w:rFonts w:ascii="Times New Roman" w:hAnsi="Times New Roman"/>
          <w:sz w:val="24"/>
          <w:szCs w:val="24"/>
        </w:rPr>
      </w:pPr>
      <w:r w:rsidRPr="002F7370">
        <w:rPr>
          <w:rFonts w:ascii="Times New Roman" w:hAnsi="Times New Roman"/>
          <w:sz w:val="24"/>
          <w:szCs w:val="24"/>
        </w:rPr>
        <w:t>-Федеральным законом Российской Федерации от 29 декабря 2012 г. №  273-ФЗ «Об образовании в Российской Федерации»;</w:t>
      </w:r>
    </w:p>
    <w:p w:rsidR="002740C6" w:rsidRPr="002F7370" w:rsidRDefault="002740C6" w:rsidP="002740C6">
      <w:pPr>
        <w:ind w:left="928"/>
        <w:jc w:val="both"/>
        <w:rPr>
          <w:rFonts w:ascii="Times New Roman" w:hAnsi="Times New Roman"/>
          <w:sz w:val="24"/>
          <w:szCs w:val="24"/>
        </w:rPr>
      </w:pPr>
      <w:r w:rsidRPr="002F7370">
        <w:rPr>
          <w:rFonts w:ascii="Times New Roman" w:hAnsi="Times New Roman"/>
          <w:sz w:val="24"/>
          <w:szCs w:val="24"/>
        </w:rPr>
        <w:t xml:space="preserve">  - -Приказом Министерства образования и науки РФ от 19.12.2014 г. N 1598 «Об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 требованиями федерального государственного образовательного стандарта начального общего образования (далее ФГОС НОО) обучающихся с ограниченными возможностями здоровья (далее ОВЗ).</w:t>
      </w:r>
    </w:p>
    <w:p w:rsidR="002740C6" w:rsidRPr="002F7370" w:rsidRDefault="002740C6" w:rsidP="002740C6">
      <w:pPr>
        <w:ind w:left="928"/>
        <w:jc w:val="both"/>
        <w:rPr>
          <w:rFonts w:ascii="Times New Roman" w:hAnsi="Times New Roman"/>
          <w:sz w:val="24"/>
          <w:szCs w:val="24"/>
        </w:rPr>
      </w:pPr>
      <w:r w:rsidRPr="002F7370">
        <w:rPr>
          <w:rFonts w:ascii="Times New Roman" w:hAnsi="Times New Roman"/>
          <w:sz w:val="24"/>
          <w:szCs w:val="24"/>
        </w:rPr>
        <w:t xml:space="preserve">  - СанПиН-2.4.2..28.21.-10 от 29 декабря 2010года № 189.</w:t>
      </w:r>
    </w:p>
    <w:p w:rsidR="002740C6" w:rsidRPr="002F7370" w:rsidRDefault="002740C6" w:rsidP="002740C6">
      <w:pPr>
        <w:suppressAutoHyphens/>
        <w:rPr>
          <w:rFonts w:ascii="Times New Roman" w:hAnsi="Times New Roman"/>
          <w:sz w:val="24"/>
          <w:szCs w:val="24"/>
        </w:rPr>
      </w:pPr>
      <w:r w:rsidRPr="002F7370">
        <w:rPr>
          <w:rFonts w:ascii="Times New Roman" w:hAnsi="Times New Roman"/>
          <w:sz w:val="24"/>
          <w:szCs w:val="24"/>
        </w:rPr>
        <w:t xml:space="preserve">             - На   основе </w:t>
      </w:r>
      <w:r w:rsidRPr="002F7370">
        <w:rPr>
          <w:rFonts w:ascii="Times New Roman" w:hAnsi="Times New Roman"/>
          <w:bCs/>
          <w:sz w:val="24"/>
          <w:szCs w:val="24"/>
        </w:rPr>
        <w:t>адаптированной основной общеобразовательной программы начального общего образования (АООП НОО) обучающихся с             задержкой пс</w:t>
      </w:r>
      <w:r>
        <w:rPr>
          <w:rFonts w:ascii="Times New Roman" w:hAnsi="Times New Roman"/>
          <w:bCs/>
          <w:sz w:val="24"/>
          <w:szCs w:val="24"/>
        </w:rPr>
        <w:t>ихического развития (вариант 7.2</w:t>
      </w:r>
      <w:r w:rsidR="007048AB">
        <w:rPr>
          <w:rFonts w:ascii="Times New Roman" w:hAnsi="Times New Roman"/>
          <w:bCs/>
          <w:sz w:val="24"/>
          <w:szCs w:val="24"/>
        </w:rPr>
        <w:t xml:space="preserve">.) МОБУ   ООШ  с. </w:t>
      </w:r>
      <w:proofErr w:type="spellStart"/>
      <w:r w:rsidR="007048AB">
        <w:rPr>
          <w:rFonts w:ascii="Times New Roman" w:hAnsi="Times New Roman"/>
          <w:bCs/>
          <w:sz w:val="24"/>
          <w:szCs w:val="24"/>
        </w:rPr>
        <w:t>Новоиликово</w:t>
      </w:r>
      <w:proofErr w:type="spellEnd"/>
      <w:r w:rsidRPr="002F7370">
        <w:rPr>
          <w:rFonts w:ascii="Times New Roman" w:hAnsi="Times New Roman"/>
          <w:bCs/>
          <w:sz w:val="24"/>
          <w:szCs w:val="24"/>
        </w:rPr>
        <w:t xml:space="preserve">, </w:t>
      </w:r>
      <w:r w:rsidRPr="002F7370">
        <w:rPr>
          <w:rFonts w:ascii="Times New Roman" w:hAnsi="Times New Roman"/>
          <w:sz w:val="24"/>
          <w:szCs w:val="24"/>
        </w:rPr>
        <w:t xml:space="preserve"> раб</w:t>
      </w:r>
      <w:r w:rsidR="000411BA">
        <w:rPr>
          <w:rFonts w:ascii="Times New Roman" w:hAnsi="Times New Roman"/>
          <w:sz w:val="24"/>
          <w:szCs w:val="24"/>
        </w:rPr>
        <w:t xml:space="preserve">очих программ по окружающему миру </w:t>
      </w:r>
      <w:r w:rsidRPr="002F7370">
        <w:rPr>
          <w:rFonts w:ascii="Times New Roman" w:hAnsi="Times New Roman"/>
          <w:sz w:val="24"/>
          <w:szCs w:val="24"/>
        </w:rPr>
        <w:t xml:space="preserve"> для  1– 4  классов предметной линии учебных пособий под р</w:t>
      </w:r>
      <w:r w:rsidR="000411BA">
        <w:rPr>
          <w:rFonts w:ascii="Times New Roman" w:hAnsi="Times New Roman"/>
          <w:sz w:val="24"/>
          <w:szCs w:val="24"/>
        </w:rPr>
        <w:t>едакцией  Плешакова А.А.</w:t>
      </w:r>
      <w:r w:rsidRPr="002F7370">
        <w:rPr>
          <w:rFonts w:ascii="Times New Roman" w:hAnsi="Times New Roman"/>
          <w:sz w:val="24"/>
          <w:szCs w:val="24"/>
        </w:rPr>
        <w:t xml:space="preserve">  («Рабочие программы»). </w:t>
      </w:r>
    </w:p>
    <w:p w:rsidR="002740C6" w:rsidRPr="002F7370" w:rsidRDefault="002740C6" w:rsidP="002740C6">
      <w:pPr>
        <w:suppressAutoHyphens/>
        <w:rPr>
          <w:rFonts w:ascii="Times New Roman" w:hAnsi="Times New Roman"/>
          <w:sz w:val="24"/>
          <w:szCs w:val="24"/>
        </w:rPr>
      </w:pPr>
      <w:r>
        <w:rPr>
          <w:rFonts w:ascii="Times New Roman" w:hAnsi="Times New Roman"/>
          <w:b/>
          <w:sz w:val="24"/>
          <w:szCs w:val="24"/>
        </w:rPr>
        <w:t xml:space="preserve">      Вариант 7.2</w:t>
      </w:r>
      <w:r w:rsidRPr="002F7370">
        <w:rPr>
          <w:rFonts w:ascii="Times New Roman" w:hAnsi="Times New Roman"/>
          <w:b/>
          <w:sz w:val="24"/>
          <w:szCs w:val="24"/>
        </w:rPr>
        <w:t>.</w:t>
      </w:r>
      <w:r w:rsidRPr="002F7370">
        <w:rPr>
          <w:rFonts w:ascii="Times New Roman" w:hAnsi="Times New Roman"/>
          <w:sz w:val="24"/>
          <w:szCs w:val="24"/>
        </w:rPr>
        <w:t xml:space="preserve"> предполагает</w:t>
      </w:r>
      <w:proofErr w:type="gramStart"/>
      <w:r w:rsidRPr="002F7370">
        <w:rPr>
          <w:rFonts w:ascii="Times New Roman" w:hAnsi="Times New Roman"/>
          <w:sz w:val="24"/>
          <w:szCs w:val="24"/>
        </w:rPr>
        <w:t xml:space="preserve"> ,</w:t>
      </w:r>
      <w:proofErr w:type="gramEnd"/>
      <w:r w:rsidRPr="002F7370">
        <w:rPr>
          <w:rFonts w:ascii="Times New Roman" w:hAnsi="Times New Roman"/>
          <w:sz w:val="24"/>
          <w:szCs w:val="24"/>
        </w:rPr>
        <w:t xml:space="preserve"> что обучающийся с ЗПР  получает образование, полностью соответствующее  по итоговым достижениям к моменту завершения обучения образованию обучающихся, не имеющих ограничений по возможностям здоровья, в те же сроки обучения ( 1 – 4 классы. Обязательными условиями реализации АООП  НОО обучающихся с ЗПР  является психолог</w:t>
      </w:r>
      <w:proofErr w:type="gramStart"/>
      <w:r w:rsidRPr="002F7370">
        <w:rPr>
          <w:rFonts w:ascii="Times New Roman" w:hAnsi="Times New Roman"/>
          <w:sz w:val="24"/>
          <w:szCs w:val="24"/>
        </w:rPr>
        <w:t>о-</w:t>
      </w:r>
      <w:proofErr w:type="gramEnd"/>
      <w:r w:rsidRPr="002F7370">
        <w:rPr>
          <w:rFonts w:ascii="Times New Roman" w:hAnsi="Times New Roman"/>
          <w:sz w:val="24"/>
          <w:szCs w:val="24"/>
        </w:rPr>
        <w:t xml:space="preserve"> педагогическое  сопровождение  обучающегося ,  согласованная  работа  учителя с педагогами , реализующими  программу коррекционной работы , содержание которой для каждого  обучающегося определяется  с учетом его  особых  образовательных потребностей на основе рекомендаций ПМПК.</w:t>
      </w:r>
    </w:p>
    <w:p w:rsidR="002740C6" w:rsidRDefault="002740C6" w:rsidP="002740C6">
      <w:pPr>
        <w:ind w:firstLine="709"/>
        <w:jc w:val="both"/>
        <w:rPr>
          <w:rFonts w:ascii="Times New Roman" w:hAnsi="Times New Roman"/>
          <w:sz w:val="24"/>
          <w:szCs w:val="24"/>
        </w:rPr>
      </w:pPr>
      <w:r w:rsidRPr="002F7370">
        <w:rPr>
          <w:rFonts w:ascii="Times New Roman" w:hAnsi="Times New Roman"/>
          <w:sz w:val="24"/>
          <w:szCs w:val="24"/>
        </w:rPr>
        <w:t xml:space="preserve">Программа адаптирована для обучения детей с </w:t>
      </w:r>
      <w:r w:rsidRPr="002F7370">
        <w:rPr>
          <w:rFonts w:ascii="Times New Roman" w:hAnsi="Times New Roman"/>
          <w:sz w:val="24"/>
          <w:szCs w:val="24"/>
          <w:lang w:val="tt-RU"/>
        </w:rPr>
        <w:t>ЗПР</w:t>
      </w:r>
      <w:r w:rsidRPr="002F7370">
        <w:rPr>
          <w:rFonts w:ascii="Times New Roman" w:hAnsi="Times New Roman"/>
          <w:sz w:val="24"/>
          <w:szCs w:val="24"/>
        </w:rPr>
        <w:t xml:space="preserve">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 Адаптированная рабочая программа построена с учетом особенностей развития детей с задержкой психического развития (ЗПР). Все обучающиеся с ЗПР испытывают в той или иной степени выраженные затруднения в усвоении учебных программ, обусловленные 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деятельности и/или поведения. Общими для всех обучающихся с ЗПР являются в разной степени выраженные недостатки в формировании высших психических функций, замедленный темп, либо неравномерное становление познавательной деятельности, трудности произвольной </w:t>
      </w:r>
      <w:proofErr w:type="spellStart"/>
      <w:r w:rsidRPr="002F7370">
        <w:rPr>
          <w:rFonts w:ascii="Times New Roman" w:hAnsi="Times New Roman"/>
          <w:sz w:val="24"/>
          <w:szCs w:val="24"/>
        </w:rPr>
        <w:t>саморегуляции</w:t>
      </w:r>
      <w:proofErr w:type="spellEnd"/>
      <w:r w:rsidRPr="002F7370">
        <w:rPr>
          <w:rFonts w:ascii="Times New Roman" w:hAnsi="Times New Roman"/>
          <w:sz w:val="24"/>
          <w:szCs w:val="24"/>
        </w:rPr>
        <w:t xml:space="preserve">.   Достаточно часто у </w:t>
      </w:r>
      <w:proofErr w:type="gramStart"/>
      <w:r w:rsidRPr="002F7370">
        <w:rPr>
          <w:rFonts w:ascii="Times New Roman" w:hAnsi="Times New Roman"/>
          <w:sz w:val="24"/>
          <w:szCs w:val="24"/>
        </w:rPr>
        <w:t>обучающихся</w:t>
      </w:r>
      <w:proofErr w:type="gramEnd"/>
      <w:r w:rsidRPr="002F7370">
        <w:rPr>
          <w:rFonts w:ascii="Times New Roman" w:hAnsi="Times New Roman"/>
          <w:sz w:val="24"/>
          <w:szCs w:val="24"/>
        </w:rPr>
        <w:t xml:space="preserve">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w:t>
      </w:r>
    </w:p>
    <w:p w:rsidR="002740C6" w:rsidRPr="00636F5B" w:rsidRDefault="002740C6" w:rsidP="002740C6">
      <w:pPr>
        <w:pStyle w:val="c1"/>
        <w:spacing w:before="0" w:beforeAutospacing="0" w:after="0" w:afterAutospacing="0"/>
        <w:ind w:firstLine="708"/>
        <w:jc w:val="both"/>
      </w:pPr>
      <w:r w:rsidRPr="00636F5B">
        <w:rPr>
          <w:rStyle w:val="c2"/>
        </w:rPr>
        <w:lastRenderedPageBreak/>
        <w:t xml:space="preserve">В программе сохранено основное содержание  общеобразовательной школы, но учитываются индивидуальные особенности учащегося с ЗПР и специфика усвоения им учебного материала. Обучающемуся </w:t>
      </w:r>
      <w:r w:rsidRPr="00636F5B">
        <w:rPr>
          <w:rStyle w:val="c2c36"/>
        </w:rPr>
        <w:t xml:space="preserve">ребенку </w:t>
      </w:r>
      <w:r>
        <w:rPr>
          <w:rStyle w:val="c2c36"/>
        </w:rPr>
        <w:t>с задержкой</w:t>
      </w:r>
      <w:r w:rsidRPr="00636F5B">
        <w:rPr>
          <w:rStyle w:val="c2c36"/>
        </w:rPr>
        <w:t xml:space="preserve"> психического развития по программе очень сложно сделать над собой волевое усилие, заставить себя выполнить что-либо. Нарушение внимания: его неустойчивость, сниженная концентрация, повышенная отвлекаемость. Нарушения восприятия выражается в затруднении построения целостного образа. Ребенку может быть сложно, узнать известные ему предметы в незнакомом ракурсе. Такая структурность восприятия является причиной недостаточности, ограниченности, знаний об окружающем мире. Также страдает скорость восприятия, и ориентировка в пространстве</w:t>
      </w:r>
      <w:r>
        <w:rPr>
          <w:rStyle w:val="c2c36"/>
        </w:rPr>
        <w:t>.</w:t>
      </w:r>
      <w:r w:rsidRPr="00636F5B">
        <w:rPr>
          <w:rStyle w:val="c2c36"/>
        </w:rPr>
        <w:t xml:space="preserve"> Задержка психического развития нередко сопровождается проблемами речи, связанными с темпом ее развития. Наблюдается системное недоразвитие речи – нарушение ее лексико-грамматической стороны. Отставание в развитии всех форм мышления обнаруживается, в первую очередь, во время решения задач на словесно - логическое мышление. </w:t>
      </w:r>
    </w:p>
    <w:p w:rsidR="002740C6" w:rsidRPr="00636F5B" w:rsidRDefault="002740C6" w:rsidP="002740C6">
      <w:pPr>
        <w:pStyle w:val="c1"/>
        <w:spacing w:before="0" w:beforeAutospacing="0" w:after="0" w:afterAutospacing="0"/>
        <w:ind w:firstLine="567"/>
        <w:jc w:val="both"/>
      </w:pPr>
      <w:r w:rsidRPr="00636F5B">
        <w:rPr>
          <w:rStyle w:val="c2c36"/>
        </w:rPr>
        <w:t xml:space="preserve">Программа строит обучение  детей с задержкой психического развития  на основе принципа коррекционно-развивающей направленности  учебно-воспитательного процесса. </w:t>
      </w:r>
    </w:p>
    <w:p w:rsidR="002740C6" w:rsidRPr="00636F5B" w:rsidRDefault="002740C6" w:rsidP="002740C6">
      <w:pPr>
        <w:spacing w:after="0" w:line="240" w:lineRule="auto"/>
        <w:ind w:firstLine="567"/>
        <w:jc w:val="both"/>
        <w:rPr>
          <w:rFonts w:ascii="Times New Roman" w:eastAsia="Times New Roman" w:hAnsi="Times New Roman"/>
          <w:b/>
          <w:i/>
          <w:sz w:val="24"/>
          <w:szCs w:val="24"/>
        </w:rPr>
      </w:pPr>
      <w:r w:rsidRPr="00636F5B">
        <w:rPr>
          <w:rFonts w:ascii="Times New Roman" w:eastAsia="Times New Roman" w:hAnsi="Times New Roman"/>
          <w:color w:val="000000"/>
          <w:sz w:val="24"/>
          <w:szCs w:val="24"/>
        </w:rPr>
        <w:t xml:space="preserve">Основная </w:t>
      </w:r>
      <w:r w:rsidRPr="00636F5B">
        <w:rPr>
          <w:rFonts w:ascii="Times New Roman" w:eastAsia="Times New Roman" w:hAnsi="Times New Roman"/>
          <w:b/>
          <w:color w:val="000000"/>
          <w:sz w:val="24"/>
          <w:szCs w:val="24"/>
        </w:rPr>
        <w:t xml:space="preserve">цель курса –  </w:t>
      </w:r>
      <w:r w:rsidRPr="00636F5B">
        <w:rPr>
          <w:rFonts w:ascii="Times New Roman" w:eastAsia="Times New Roman" w:hAnsi="Times New Roman"/>
          <w:color w:val="000000"/>
          <w:sz w:val="24"/>
          <w:szCs w:val="24"/>
        </w:rPr>
        <w:t xml:space="preserve">формирование у </w:t>
      </w:r>
      <w:proofErr w:type="gramStart"/>
      <w:r w:rsidRPr="00636F5B">
        <w:rPr>
          <w:rFonts w:ascii="Times New Roman" w:eastAsia="Times New Roman" w:hAnsi="Times New Roman"/>
          <w:color w:val="000000"/>
          <w:sz w:val="24"/>
          <w:szCs w:val="24"/>
        </w:rPr>
        <w:t>обучающихся</w:t>
      </w:r>
      <w:proofErr w:type="gramEnd"/>
      <w:r w:rsidRPr="00636F5B">
        <w:rPr>
          <w:rFonts w:ascii="Times New Roman" w:eastAsia="Times New Roman" w:hAnsi="Times New Roman"/>
          <w:color w:val="000000"/>
          <w:sz w:val="24"/>
          <w:szCs w:val="24"/>
        </w:rPr>
        <w:t xml:space="preserve"> целостного взгляда на окружающую социальную среду, место человека в ней, воспитание правильного отношения к среде обитания и правила поведения обществе и природе.</w:t>
      </w:r>
    </w:p>
    <w:p w:rsidR="002740C6" w:rsidRPr="00636F5B" w:rsidRDefault="002740C6" w:rsidP="002740C6">
      <w:pPr>
        <w:shd w:val="clear" w:color="auto" w:fill="FFFFFF"/>
        <w:autoSpaceDE w:val="0"/>
        <w:autoSpaceDN w:val="0"/>
        <w:adjustRightInd w:val="0"/>
        <w:spacing w:after="0" w:line="240" w:lineRule="auto"/>
        <w:ind w:firstLine="567"/>
        <w:jc w:val="both"/>
        <w:rPr>
          <w:rFonts w:ascii="Times New Roman" w:eastAsia="Times New Roman" w:hAnsi="Times New Roman"/>
          <w:sz w:val="24"/>
          <w:szCs w:val="24"/>
        </w:rPr>
      </w:pPr>
      <w:r w:rsidRPr="00636F5B">
        <w:rPr>
          <w:rFonts w:ascii="Times New Roman" w:eastAsia="Times New Roman" w:hAnsi="Times New Roman"/>
          <w:iCs/>
          <w:color w:val="000000"/>
          <w:sz w:val="24"/>
          <w:szCs w:val="24"/>
        </w:rPr>
        <w:t>При изучении</w:t>
      </w:r>
      <w:r w:rsidRPr="00636F5B">
        <w:rPr>
          <w:rFonts w:ascii="Times New Roman" w:eastAsia="Times New Roman" w:hAnsi="Times New Roman"/>
          <w:i/>
          <w:iCs/>
          <w:color w:val="000000"/>
          <w:sz w:val="24"/>
          <w:szCs w:val="24"/>
        </w:rPr>
        <w:t xml:space="preserve"> </w:t>
      </w:r>
      <w:r w:rsidRPr="00636F5B">
        <w:rPr>
          <w:rFonts w:ascii="Times New Roman" w:eastAsia="Times New Roman" w:hAnsi="Times New Roman"/>
          <w:color w:val="000000"/>
          <w:sz w:val="24"/>
          <w:szCs w:val="24"/>
        </w:rPr>
        <w:t xml:space="preserve">данного курса решаются следующие </w:t>
      </w:r>
      <w:r w:rsidRPr="00636F5B">
        <w:rPr>
          <w:rFonts w:ascii="Times New Roman" w:eastAsia="Times New Roman" w:hAnsi="Times New Roman"/>
          <w:b/>
          <w:color w:val="000000"/>
          <w:sz w:val="24"/>
          <w:szCs w:val="24"/>
        </w:rPr>
        <w:t>основные задачи:</w:t>
      </w:r>
    </w:p>
    <w:p w:rsidR="002740C6" w:rsidRPr="00636F5B" w:rsidRDefault="002740C6" w:rsidP="002740C6">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636F5B">
        <w:rPr>
          <w:rFonts w:ascii="Times New Roman" w:eastAsia="Times New Roman" w:hAnsi="Times New Roman"/>
          <w:color w:val="000000"/>
          <w:sz w:val="24"/>
          <w:szCs w:val="24"/>
        </w:rPr>
        <w:t xml:space="preserve">• расширения кругозора школьников; повышение их адаптивных возможностей (благодаря улучшению социальной ориентировки; </w:t>
      </w:r>
    </w:p>
    <w:p w:rsidR="002740C6" w:rsidRPr="00636F5B" w:rsidRDefault="002740C6" w:rsidP="002740C6">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636F5B">
        <w:rPr>
          <w:rFonts w:ascii="Times New Roman" w:eastAsia="Times New Roman" w:hAnsi="Times New Roman"/>
          <w:color w:val="000000"/>
          <w:sz w:val="24"/>
          <w:szCs w:val="24"/>
        </w:rPr>
        <w:t xml:space="preserve">• обогащение жизненного опыта детей путем организации непосредственных </w:t>
      </w:r>
      <w:r w:rsidRPr="00636F5B">
        <w:rPr>
          <w:rFonts w:ascii="Times New Roman" w:eastAsia="Times New Roman" w:hAnsi="Times New Roman"/>
          <w:color w:val="000000"/>
          <w:sz w:val="24"/>
          <w:szCs w:val="24"/>
        </w:rPr>
        <w:softHyphen/>
        <w:t xml:space="preserve">наблюдений в природе и обществе, в процессе предметно практической и продуктивной деятельности; </w:t>
      </w:r>
    </w:p>
    <w:p w:rsidR="002740C6" w:rsidRPr="00636F5B" w:rsidRDefault="002740C6" w:rsidP="002740C6">
      <w:pPr>
        <w:shd w:val="clear" w:color="auto" w:fill="FFFFFF"/>
        <w:autoSpaceDE w:val="0"/>
        <w:autoSpaceDN w:val="0"/>
        <w:adjustRightInd w:val="0"/>
        <w:spacing w:after="0" w:line="240" w:lineRule="auto"/>
        <w:jc w:val="both"/>
        <w:rPr>
          <w:rFonts w:ascii="Times New Roman" w:eastAsia="Times New Roman" w:hAnsi="Times New Roman"/>
          <w:sz w:val="24"/>
          <w:szCs w:val="24"/>
        </w:rPr>
      </w:pPr>
      <w:r w:rsidRPr="00636F5B">
        <w:rPr>
          <w:rFonts w:ascii="Times New Roman" w:eastAsia="Times New Roman" w:hAnsi="Times New Roman"/>
          <w:color w:val="000000"/>
          <w:sz w:val="24"/>
          <w:szCs w:val="24"/>
        </w:rPr>
        <w:t>• систематизация</w:t>
      </w:r>
      <w:r w:rsidRPr="00636F5B">
        <w:rPr>
          <w:rFonts w:ascii="Times New Roman" w:eastAsia="Times New Roman" w:hAnsi="Times New Roman"/>
          <w:i/>
          <w:iCs/>
          <w:color w:val="000000"/>
          <w:sz w:val="24"/>
          <w:szCs w:val="24"/>
        </w:rPr>
        <w:t xml:space="preserve"> </w:t>
      </w:r>
      <w:r w:rsidRPr="00636F5B">
        <w:rPr>
          <w:rFonts w:ascii="Times New Roman" w:eastAsia="Times New Roman" w:hAnsi="Times New Roman"/>
          <w:color w:val="000000"/>
          <w:sz w:val="24"/>
          <w:szCs w:val="24"/>
        </w:rPr>
        <w:t>знаний и представлений, способствующая повышению интеллектуальной активности учащихся и лучшему усвоению учебного материала по другим учебным дисциплинам;</w:t>
      </w:r>
    </w:p>
    <w:p w:rsidR="002740C6" w:rsidRPr="00636F5B" w:rsidRDefault="002740C6" w:rsidP="002740C6">
      <w:pPr>
        <w:shd w:val="clear" w:color="auto" w:fill="FFFFFF"/>
        <w:autoSpaceDE w:val="0"/>
        <w:autoSpaceDN w:val="0"/>
        <w:adjustRightInd w:val="0"/>
        <w:spacing w:after="0" w:line="240" w:lineRule="auto"/>
        <w:jc w:val="both"/>
        <w:rPr>
          <w:rFonts w:ascii="Times New Roman" w:eastAsia="Times New Roman" w:hAnsi="Times New Roman"/>
          <w:sz w:val="24"/>
          <w:szCs w:val="24"/>
        </w:rPr>
      </w:pPr>
      <w:r w:rsidRPr="00636F5B">
        <w:rPr>
          <w:rFonts w:ascii="Times New Roman" w:eastAsia="Times New Roman" w:hAnsi="Times New Roman"/>
          <w:color w:val="000000"/>
          <w:sz w:val="24"/>
          <w:szCs w:val="24"/>
        </w:rPr>
        <w:t>• уточнение, расширение и активизация лексического запаса, развитие устной монологической речи;</w:t>
      </w:r>
    </w:p>
    <w:p w:rsidR="002740C6" w:rsidRPr="00636F5B" w:rsidRDefault="002740C6" w:rsidP="002740C6">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636F5B">
        <w:rPr>
          <w:rFonts w:ascii="Times New Roman" w:eastAsia="Times New Roman" w:hAnsi="Times New Roman"/>
          <w:color w:val="000000"/>
          <w:sz w:val="24"/>
          <w:szCs w:val="24"/>
        </w:rPr>
        <w:t xml:space="preserve">• улучшение зрительного восприятия, зрительной и словесной памяти, активизация познавательной деятельности; </w:t>
      </w:r>
    </w:p>
    <w:p w:rsidR="002740C6" w:rsidRPr="00636F5B" w:rsidRDefault="002740C6" w:rsidP="002740C6">
      <w:pPr>
        <w:shd w:val="clear" w:color="auto" w:fill="FFFFFF"/>
        <w:autoSpaceDE w:val="0"/>
        <w:autoSpaceDN w:val="0"/>
        <w:adjustRightInd w:val="0"/>
        <w:spacing w:after="0" w:line="240" w:lineRule="auto"/>
        <w:jc w:val="both"/>
        <w:rPr>
          <w:rFonts w:ascii="Times New Roman" w:eastAsia="Times New Roman" w:hAnsi="Times New Roman"/>
          <w:sz w:val="24"/>
          <w:szCs w:val="24"/>
        </w:rPr>
      </w:pPr>
      <w:r w:rsidRPr="00636F5B">
        <w:rPr>
          <w:rFonts w:ascii="Times New Roman" w:eastAsia="Times New Roman" w:hAnsi="Times New Roman"/>
          <w:color w:val="000000"/>
          <w:sz w:val="24"/>
          <w:szCs w:val="24"/>
        </w:rPr>
        <w:t>• активизация умственной деятельности (навыков планомерного и соотносительного анализа, практической группировки и обобщения, словесной классификации изучаемых предметов из ближайшего кружения ученика);</w:t>
      </w:r>
    </w:p>
    <w:p w:rsidR="002740C6" w:rsidRDefault="002740C6" w:rsidP="002740C6">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636F5B">
        <w:rPr>
          <w:rFonts w:ascii="Times New Roman" w:eastAsia="Times New Roman" w:hAnsi="Times New Roman"/>
          <w:color w:val="000000"/>
          <w:sz w:val="24"/>
          <w:szCs w:val="24"/>
        </w:rPr>
        <w:t>• систематизация знаний и навыков в междисциплинарных областях (краеведение, экология</w:t>
      </w:r>
      <w:r>
        <w:rPr>
          <w:rFonts w:ascii="Times New Roman" w:eastAsia="Times New Roman" w:hAnsi="Times New Roman"/>
          <w:color w:val="000000"/>
          <w:sz w:val="24"/>
          <w:szCs w:val="24"/>
        </w:rPr>
        <w:t>, технология, экономика, труд).</w:t>
      </w:r>
    </w:p>
    <w:p w:rsidR="002740C6" w:rsidRPr="00636F5B" w:rsidRDefault="002740C6" w:rsidP="002740C6">
      <w:pPr>
        <w:shd w:val="clear" w:color="auto" w:fill="FFFFFF"/>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636F5B">
        <w:rPr>
          <w:rFonts w:ascii="Times New Roman" w:eastAsia="Times New Roman" w:hAnsi="Times New Roman"/>
          <w:color w:val="000000"/>
          <w:sz w:val="24"/>
          <w:szCs w:val="24"/>
        </w:rPr>
        <w:t>Изучение программного материала позволит ученику понять свое место в окружающем мире (в системе «человек — природа общество»); осознать необходимость и значение для себя окружающих предметов и явлений, а также связи и отношения между различными объектами и явлениями окружающей действительностью. Особенностью программы является включение знаний, способствующих познанию своего «Я», пониманию своей индивидуальности, способностей и возможностей.</w:t>
      </w:r>
    </w:p>
    <w:p w:rsidR="002740C6" w:rsidRPr="00636F5B" w:rsidRDefault="002740C6" w:rsidP="002740C6">
      <w:pPr>
        <w:spacing w:after="0" w:line="240" w:lineRule="auto"/>
        <w:ind w:firstLine="567"/>
        <w:jc w:val="both"/>
        <w:rPr>
          <w:rFonts w:ascii="Times New Roman" w:eastAsia="Times New Roman" w:hAnsi="Times New Roman"/>
          <w:bCs/>
          <w:iCs/>
          <w:color w:val="000000"/>
          <w:sz w:val="24"/>
          <w:szCs w:val="24"/>
        </w:rPr>
      </w:pPr>
      <w:proofErr w:type="gramStart"/>
      <w:r w:rsidRPr="00636F5B">
        <w:rPr>
          <w:rFonts w:ascii="Times New Roman" w:eastAsia="Times New Roman" w:hAnsi="Times New Roman"/>
          <w:color w:val="000000"/>
          <w:sz w:val="24"/>
          <w:szCs w:val="24"/>
        </w:rPr>
        <w:t xml:space="preserve">С целью усиления </w:t>
      </w:r>
      <w:r w:rsidRPr="00636F5B">
        <w:rPr>
          <w:rFonts w:ascii="Times New Roman" w:eastAsia="Times New Roman" w:hAnsi="Times New Roman"/>
          <w:b/>
          <w:color w:val="000000"/>
          <w:sz w:val="24"/>
          <w:szCs w:val="24"/>
        </w:rPr>
        <w:t>коррекционно-развивающей направленности</w:t>
      </w:r>
      <w:r w:rsidRPr="00636F5B">
        <w:rPr>
          <w:rFonts w:ascii="Times New Roman" w:eastAsia="Times New Roman" w:hAnsi="Times New Roman"/>
          <w:color w:val="000000"/>
          <w:sz w:val="24"/>
          <w:szCs w:val="24"/>
        </w:rPr>
        <w:t xml:space="preserve"> курса окружающий мир в программу более широко включены задания развивающего характера, </w:t>
      </w:r>
      <w:r w:rsidRPr="00636F5B">
        <w:rPr>
          <w:rFonts w:ascii="Times New Roman" w:eastAsia="Times New Roman" w:hAnsi="Times New Roman"/>
          <w:bCs/>
          <w:iCs/>
          <w:color w:val="000000"/>
          <w:sz w:val="24"/>
          <w:szCs w:val="24"/>
        </w:rPr>
        <w:t>уточнение и обогащение словарного запаса путём расширения и закрепления непосредственных впечатлений об окружающем мире; развитие  связной речи: формирование и совершенствование умения создавать текст, говорить внятно и выразительно; воспитание интереса к окружающему миру, к живой и неживой природе;</w:t>
      </w:r>
      <w:proofErr w:type="gramEnd"/>
      <w:r w:rsidRPr="00636F5B">
        <w:rPr>
          <w:rFonts w:ascii="Times New Roman" w:eastAsia="Times New Roman" w:hAnsi="Times New Roman"/>
          <w:bCs/>
          <w:iCs/>
          <w:color w:val="000000"/>
          <w:sz w:val="24"/>
          <w:szCs w:val="24"/>
        </w:rPr>
        <w:t xml:space="preserve"> развитие приёмов умственной деятельности.</w:t>
      </w:r>
    </w:p>
    <w:p w:rsidR="002740C6" w:rsidRDefault="002740C6" w:rsidP="002740C6">
      <w:pPr>
        <w:spacing w:after="0" w:line="240" w:lineRule="auto"/>
        <w:ind w:firstLine="567"/>
        <w:jc w:val="both"/>
        <w:rPr>
          <w:rFonts w:ascii="Times New Roman" w:eastAsia="Times New Roman" w:hAnsi="Times New Roman"/>
          <w:b/>
          <w:bCs/>
          <w:iCs/>
          <w:color w:val="000000"/>
          <w:sz w:val="24"/>
          <w:szCs w:val="24"/>
        </w:rPr>
      </w:pPr>
      <w:r w:rsidRPr="00636F5B">
        <w:rPr>
          <w:rFonts w:ascii="Times New Roman" w:eastAsia="Times New Roman" w:hAnsi="Times New Roman"/>
          <w:bCs/>
          <w:iCs/>
          <w:color w:val="000000"/>
          <w:sz w:val="24"/>
          <w:szCs w:val="24"/>
          <w:lang w:val="x-none"/>
        </w:rPr>
        <w:t xml:space="preserve">Учитывая </w:t>
      </w:r>
      <w:r w:rsidRPr="00636F5B">
        <w:rPr>
          <w:rFonts w:ascii="Times New Roman" w:eastAsia="Times New Roman" w:hAnsi="Times New Roman"/>
          <w:b/>
          <w:bCs/>
          <w:iCs/>
          <w:color w:val="000000"/>
          <w:sz w:val="24"/>
          <w:szCs w:val="24"/>
          <w:lang w:val="x-none"/>
        </w:rPr>
        <w:t>психологические особенности и возможности детей с задержкой психического развития</w:t>
      </w:r>
      <w:r w:rsidRPr="00636F5B">
        <w:rPr>
          <w:rFonts w:ascii="Times New Roman" w:eastAsia="Times New Roman" w:hAnsi="Times New Roman"/>
          <w:bCs/>
          <w:iCs/>
          <w:color w:val="000000"/>
          <w:sz w:val="24"/>
          <w:szCs w:val="24"/>
          <w:lang w:val="x-none"/>
        </w:rPr>
        <w:t xml:space="preserve">, материал </w:t>
      </w:r>
      <w:r w:rsidRPr="00636F5B">
        <w:rPr>
          <w:rFonts w:ascii="Times New Roman" w:eastAsia="Times New Roman" w:hAnsi="Times New Roman"/>
          <w:bCs/>
          <w:iCs/>
          <w:color w:val="000000"/>
          <w:sz w:val="24"/>
          <w:szCs w:val="24"/>
        </w:rPr>
        <w:t xml:space="preserve">даётся </w:t>
      </w:r>
      <w:r w:rsidRPr="00636F5B">
        <w:rPr>
          <w:rFonts w:ascii="Times New Roman" w:eastAsia="Times New Roman" w:hAnsi="Times New Roman"/>
          <w:bCs/>
          <w:iCs/>
          <w:color w:val="000000"/>
          <w:sz w:val="24"/>
          <w:szCs w:val="24"/>
          <w:lang w:val="x-none"/>
        </w:rPr>
        <w:t xml:space="preserve">небольшими дозами, с постепенным усложнением, увеличивая количество тренировочных упражнений, включая ежедневно материал для повторения и </w:t>
      </w:r>
      <w:r w:rsidRPr="00636F5B">
        <w:rPr>
          <w:rFonts w:ascii="Times New Roman" w:eastAsia="Times New Roman" w:hAnsi="Times New Roman"/>
          <w:bCs/>
          <w:iCs/>
          <w:color w:val="000000"/>
          <w:sz w:val="24"/>
          <w:szCs w:val="24"/>
          <w:lang w:val="x-none"/>
        </w:rPr>
        <w:lastRenderedPageBreak/>
        <w:t xml:space="preserve">самостоятельных работ. Следует избегать механического </w:t>
      </w:r>
      <w:r w:rsidRPr="00636F5B">
        <w:rPr>
          <w:rFonts w:ascii="Times New Roman" w:eastAsia="Times New Roman" w:hAnsi="Times New Roman"/>
          <w:bCs/>
          <w:iCs/>
          <w:color w:val="000000"/>
          <w:sz w:val="24"/>
          <w:szCs w:val="24"/>
        </w:rPr>
        <w:t xml:space="preserve">и </w:t>
      </w:r>
      <w:r w:rsidRPr="00636F5B">
        <w:rPr>
          <w:rFonts w:ascii="Times New Roman" w:eastAsia="Times New Roman" w:hAnsi="Times New Roman"/>
          <w:bCs/>
          <w:iCs/>
          <w:color w:val="000000"/>
          <w:sz w:val="24"/>
          <w:szCs w:val="24"/>
          <w:lang w:val="x-none"/>
        </w:rPr>
        <w:t xml:space="preserve"> формального заучивания. Учащиеся должны уметь показать и объяснить все, что они делают</w:t>
      </w:r>
      <w:r w:rsidRPr="00636F5B">
        <w:rPr>
          <w:rFonts w:ascii="Times New Roman" w:eastAsia="Times New Roman" w:hAnsi="Times New Roman"/>
          <w:bCs/>
          <w:iCs/>
          <w:color w:val="000000"/>
          <w:sz w:val="24"/>
          <w:szCs w:val="24"/>
        </w:rPr>
        <w:t>, видят.</w:t>
      </w:r>
    </w:p>
    <w:p w:rsidR="002740C6" w:rsidRPr="009206F2" w:rsidRDefault="002740C6" w:rsidP="002740C6">
      <w:pPr>
        <w:spacing w:after="0" w:line="240" w:lineRule="auto"/>
        <w:ind w:firstLine="567"/>
        <w:jc w:val="center"/>
        <w:rPr>
          <w:rFonts w:ascii="Times New Roman" w:eastAsia="Times New Roman" w:hAnsi="Times New Roman"/>
          <w:b/>
          <w:bCs/>
          <w:iCs/>
          <w:color w:val="000000"/>
          <w:sz w:val="24"/>
          <w:szCs w:val="24"/>
        </w:rPr>
      </w:pPr>
      <w:r w:rsidRPr="00636F5B">
        <w:rPr>
          <w:rFonts w:ascii="Times New Roman" w:hAnsi="Times New Roman"/>
          <w:b/>
          <w:color w:val="000000"/>
          <w:sz w:val="24"/>
          <w:szCs w:val="24"/>
          <w:lang w:eastAsia="ru-RU"/>
        </w:rPr>
        <w:t xml:space="preserve">Краткая </w:t>
      </w:r>
      <w:r>
        <w:rPr>
          <w:rFonts w:ascii="Times New Roman" w:hAnsi="Times New Roman"/>
          <w:b/>
          <w:color w:val="000000"/>
          <w:sz w:val="24"/>
          <w:szCs w:val="24"/>
          <w:lang w:eastAsia="ru-RU"/>
        </w:rPr>
        <w:t xml:space="preserve">характеристика </w:t>
      </w:r>
      <w:proofErr w:type="gramStart"/>
      <w:r>
        <w:rPr>
          <w:rFonts w:ascii="Times New Roman" w:hAnsi="Times New Roman"/>
          <w:b/>
          <w:color w:val="000000"/>
          <w:sz w:val="24"/>
          <w:szCs w:val="24"/>
          <w:lang w:eastAsia="ru-RU"/>
        </w:rPr>
        <w:t>обучающихся</w:t>
      </w:r>
      <w:proofErr w:type="gramEnd"/>
      <w:r>
        <w:rPr>
          <w:rFonts w:ascii="Times New Roman" w:hAnsi="Times New Roman"/>
          <w:b/>
          <w:color w:val="000000"/>
          <w:sz w:val="24"/>
          <w:szCs w:val="24"/>
          <w:lang w:eastAsia="ru-RU"/>
        </w:rPr>
        <w:t xml:space="preserve"> с ЗПР</w:t>
      </w:r>
    </w:p>
    <w:p w:rsidR="002740C6" w:rsidRPr="00636F5B" w:rsidRDefault="002740C6" w:rsidP="002740C6">
      <w:pPr>
        <w:shd w:val="clear" w:color="auto" w:fill="FFFFFF"/>
        <w:autoSpaceDE w:val="0"/>
        <w:autoSpaceDN w:val="0"/>
        <w:adjustRightInd w:val="0"/>
        <w:spacing w:after="0" w:line="240" w:lineRule="auto"/>
        <w:ind w:firstLine="567"/>
        <w:jc w:val="both"/>
        <w:rPr>
          <w:rFonts w:ascii="Times New Roman" w:eastAsia="Times New Roman" w:hAnsi="Times New Roman"/>
          <w:bCs/>
          <w:color w:val="000000"/>
          <w:sz w:val="24"/>
          <w:szCs w:val="24"/>
        </w:rPr>
      </w:pPr>
      <w:r w:rsidRPr="00636F5B">
        <w:rPr>
          <w:rFonts w:ascii="Times New Roman" w:eastAsia="Times New Roman" w:hAnsi="Times New Roman"/>
          <w:bCs/>
          <w:color w:val="000000"/>
          <w:sz w:val="24"/>
          <w:szCs w:val="24"/>
        </w:rPr>
        <w:t>У детей с задержкой психического развития наблюдается низкий (по сравнению с нормально развивающимися сверстниками) уровень развития восприятия. Это проявляется в необходимости более длительного времени для приёма и переработки сенсорной информации; в недостаточности, фрагментарности знаний этих детей об окружающем мире; в затруднениях при узнавании предметов, находящихся в непривычном положении, контурных и схематических изображений. Сходные качества этих предметов воспринимаются ими обычно как одинаковые. Эти дети не всегда узнают и часто смешивают сходные по начертанию буквы и их отдельные элементы; часто ошибочно воспринимают сочетания букв и т. д. В качестве наиболее характерных для детей с ЗПР особенностей внимания исследователями отмечаются его неустойчивость, рассеянность, низкая концентрация, трудности переключения. Снижение способности распределять и концентрировать внимание особенно проявляется в условиях, когда выполнение задания осуществляется при наличии одновременно действующих речевых раздражителей, имеющих для детей значительное смысловое и эмоциональное содержание. Недостатки организации внимания обуславливаются слабым развитием интеллектуальной активности детей, несовершенством навыков и умений самоконтроля, недостаточным развитием чувства ответственности и интереса к учению.</w:t>
      </w:r>
    </w:p>
    <w:p w:rsidR="002740C6" w:rsidRDefault="002740C6" w:rsidP="002740C6">
      <w:pPr>
        <w:shd w:val="clear" w:color="auto" w:fill="FFFFFF"/>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636F5B">
        <w:rPr>
          <w:rFonts w:ascii="Times New Roman" w:eastAsia="Times New Roman" w:hAnsi="Times New Roman"/>
          <w:color w:val="000000"/>
          <w:sz w:val="24"/>
          <w:szCs w:val="24"/>
        </w:rPr>
        <w:t>Учащиеся имеют малый кругозор знаний об окружающем мире, не могут выявить причинно-следственные связи в природе, знают мало представителей растительного и животного мира, не умеют делать логические выводы, строить связный ответ.</w:t>
      </w:r>
    </w:p>
    <w:p w:rsidR="002740C6" w:rsidRDefault="002740C6" w:rsidP="002740C6">
      <w:pPr>
        <w:spacing w:line="232" w:lineRule="auto"/>
        <w:ind w:left="260" w:firstLine="708"/>
        <w:jc w:val="both"/>
        <w:rPr>
          <w:rFonts w:ascii="Times New Roman" w:hAnsi="Times New Roman"/>
          <w:b/>
          <w:sz w:val="24"/>
          <w:szCs w:val="24"/>
        </w:rPr>
      </w:pPr>
      <w:r w:rsidRPr="002740C6">
        <w:rPr>
          <w:rFonts w:ascii="Times New Roman" w:hAnsi="Times New Roman"/>
          <w:b/>
          <w:sz w:val="24"/>
          <w:szCs w:val="24"/>
        </w:rPr>
        <w:t xml:space="preserve">Личностные, </w:t>
      </w:r>
      <w:proofErr w:type="spellStart"/>
      <w:r w:rsidRPr="002740C6">
        <w:rPr>
          <w:rFonts w:ascii="Times New Roman" w:hAnsi="Times New Roman"/>
          <w:b/>
          <w:sz w:val="24"/>
          <w:szCs w:val="24"/>
        </w:rPr>
        <w:t>метапредметные</w:t>
      </w:r>
      <w:proofErr w:type="spellEnd"/>
      <w:r w:rsidRPr="002740C6">
        <w:rPr>
          <w:rFonts w:ascii="Times New Roman" w:hAnsi="Times New Roman"/>
          <w:b/>
          <w:sz w:val="24"/>
          <w:szCs w:val="24"/>
        </w:rPr>
        <w:t xml:space="preserve"> и предметные результаты освоения </w:t>
      </w:r>
      <w:proofErr w:type="gramStart"/>
      <w:r w:rsidRPr="002740C6">
        <w:rPr>
          <w:rFonts w:ascii="Times New Roman" w:hAnsi="Times New Roman"/>
          <w:b/>
          <w:sz w:val="24"/>
          <w:szCs w:val="24"/>
        </w:rPr>
        <w:t>обучающимися</w:t>
      </w:r>
      <w:proofErr w:type="gramEnd"/>
      <w:r w:rsidRPr="002740C6">
        <w:rPr>
          <w:rFonts w:ascii="Times New Roman" w:hAnsi="Times New Roman"/>
          <w:b/>
          <w:sz w:val="24"/>
          <w:szCs w:val="24"/>
        </w:rPr>
        <w:t xml:space="preserve"> с ЗПР соответствует ФГОС НОО.</w:t>
      </w:r>
    </w:p>
    <w:p w:rsidR="002740C6" w:rsidRPr="00ED1819" w:rsidRDefault="002740C6" w:rsidP="002740C6">
      <w:pPr>
        <w:pStyle w:val="a5"/>
        <w:numPr>
          <w:ilvl w:val="0"/>
          <w:numId w:val="10"/>
        </w:numPr>
        <w:jc w:val="center"/>
        <w:rPr>
          <w:rFonts w:ascii="Times New Roman" w:eastAsia="Calibri" w:hAnsi="Times New Roman" w:cs="Times New Roman"/>
          <w:b/>
          <w:sz w:val="28"/>
          <w:szCs w:val="28"/>
          <w:lang w:val="tt-RU"/>
        </w:rPr>
      </w:pPr>
      <w:r w:rsidRPr="00ED1819">
        <w:rPr>
          <w:rFonts w:ascii="Times New Roman" w:eastAsia="Calibri" w:hAnsi="Times New Roman" w:cs="Times New Roman"/>
          <w:b/>
          <w:sz w:val="28"/>
          <w:szCs w:val="28"/>
        </w:rPr>
        <w:t>Планируемые результаты и</w:t>
      </w:r>
      <w:r>
        <w:rPr>
          <w:rFonts w:ascii="Times New Roman" w:eastAsia="Calibri" w:hAnsi="Times New Roman" w:cs="Times New Roman"/>
          <w:b/>
          <w:sz w:val="28"/>
          <w:szCs w:val="28"/>
        </w:rPr>
        <w:t>зучения учебного предмета</w:t>
      </w:r>
      <w:r w:rsidRPr="00ED1819">
        <w:rPr>
          <w:rFonts w:ascii="Times New Roman" w:eastAsia="Calibri" w:hAnsi="Times New Roman" w:cs="Times New Roman"/>
          <w:b/>
          <w:sz w:val="28"/>
          <w:szCs w:val="28"/>
          <w:lang w:val="tt-RU"/>
        </w:rPr>
        <w:t>.</w:t>
      </w:r>
    </w:p>
    <w:p w:rsidR="002740C6" w:rsidRPr="00AD1844" w:rsidRDefault="002740C6" w:rsidP="002740C6">
      <w:pPr>
        <w:shd w:val="clear" w:color="auto" w:fill="FFFFFF"/>
        <w:autoSpaceDE w:val="0"/>
        <w:autoSpaceDN w:val="0"/>
        <w:adjustRightInd w:val="0"/>
        <w:spacing w:after="0" w:line="240" w:lineRule="auto"/>
        <w:ind w:left="284" w:right="-427" w:firstLine="567"/>
        <w:rPr>
          <w:rFonts w:ascii="Times New Roman" w:hAnsi="Times New Roman"/>
          <w:sz w:val="24"/>
          <w:szCs w:val="24"/>
          <w:lang w:eastAsia="ru-RU"/>
        </w:rPr>
      </w:pPr>
      <w:r w:rsidRPr="00AD1844">
        <w:rPr>
          <w:rFonts w:ascii="Times New Roman" w:eastAsia="Times New Roman" w:hAnsi="Times New Roman"/>
          <w:sz w:val="24"/>
          <w:szCs w:val="24"/>
          <w:lang w:eastAsia="ru-RU"/>
        </w:rPr>
        <w:t xml:space="preserve">Освоение курса «Окружающий мир» вносит существенный вклад в достижение </w:t>
      </w:r>
      <w:r w:rsidRPr="00AD1844">
        <w:rPr>
          <w:rFonts w:ascii="Times New Roman" w:eastAsia="Times New Roman" w:hAnsi="Times New Roman"/>
          <w:b/>
          <w:bCs/>
          <w:sz w:val="24"/>
          <w:szCs w:val="24"/>
          <w:lang w:eastAsia="ru-RU"/>
        </w:rPr>
        <w:t xml:space="preserve">личностных результатов </w:t>
      </w:r>
      <w:r w:rsidRPr="00AD1844">
        <w:rPr>
          <w:rFonts w:ascii="Times New Roman" w:eastAsia="Times New Roman" w:hAnsi="Times New Roman"/>
          <w:sz w:val="24"/>
          <w:szCs w:val="24"/>
          <w:lang w:eastAsia="ru-RU"/>
        </w:rPr>
        <w:t>начального об</w:t>
      </w:r>
      <w:r w:rsidRPr="00AD1844">
        <w:rPr>
          <w:rFonts w:ascii="Times New Roman" w:eastAsia="Times New Roman" w:hAnsi="Times New Roman"/>
          <w:sz w:val="24"/>
          <w:szCs w:val="24"/>
          <w:lang w:eastAsia="ru-RU"/>
        </w:rPr>
        <w:softHyphen/>
        <w:t>разования, а именно:</w:t>
      </w:r>
    </w:p>
    <w:p w:rsidR="002740C6" w:rsidRPr="00AD1844" w:rsidRDefault="002740C6" w:rsidP="002740C6">
      <w:pPr>
        <w:ind w:left="284" w:right="-427" w:firstLine="567"/>
        <w:rPr>
          <w:rFonts w:ascii="Times New Roman" w:eastAsia="Times New Roman" w:hAnsi="Times New Roman"/>
          <w:sz w:val="24"/>
          <w:szCs w:val="24"/>
          <w:lang w:eastAsia="ru-RU"/>
        </w:rPr>
      </w:pPr>
      <w:r w:rsidRPr="00AD1844">
        <w:rPr>
          <w:rFonts w:ascii="Times New Roman" w:hAnsi="Times New Roman"/>
          <w:sz w:val="24"/>
          <w:szCs w:val="24"/>
          <w:lang w:eastAsia="ru-RU"/>
        </w:rPr>
        <w:t xml:space="preserve">1) </w:t>
      </w:r>
      <w:r w:rsidRPr="00AD1844">
        <w:rPr>
          <w:rFonts w:ascii="Times New Roman" w:eastAsia="Times New Roman" w:hAnsi="Times New Roman"/>
          <w:sz w:val="24"/>
          <w:szCs w:val="24"/>
          <w:lang w:eastAsia="ru-RU"/>
        </w:rPr>
        <w:t>формирование основ российской гражданской иден</w:t>
      </w:r>
      <w:r w:rsidRPr="00AD1844">
        <w:rPr>
          <w:rFonts w:ascii="Times New Roman" w:eastAsia="Times New Roman" w:hAnsi="Times New Roman"/>
          <w:sz w:val="24"/>
          <w:szCs w:val="24"/>
          <w:lang w:eastAsia="ru-RU"/>
        </w:rPr>
        <w:softHyphen/>
        <w:t>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w:t>
      </w:r>
      <w:r w:rsidRPr="00AD1844">
        <w:rPr>
          <w:rFonts w:ascii="Times New Roman" w:eastAsia="Times New Roman" w:hAnsi="Times New Roman"/>
          <w:sz w:val="24"/>
          <w:szCs w:val="24"/>
          <w:lang w:eastAsia="ru-RU"/>
        </w:rPr>
        <w:softHyphen/>
        <w:t>тации;</w:t>
      </w:r>
    </w:p>
    <w:p w:rsidR="002740C6" w:rsidRPr="00AD1844" w:rsidRDefault="002740C6" w:rsidP="002740C6">
      <w:pPr>
        <w:shd w:val="clear" w:color="auto" w:fill="FFFFFF"/>
        <w:autoSpaceDE w:val="0"/>
        <w:autoSpaceDN w:val="0"/>
        <w:adjustRightInd w:val="0"/>
        <w:spacing w:after="0" w:line="240" w:lineRule="auto"/>
        <w:ind w:left="284" w:right="-427" w:firstLine="567"/>
        <w:rPr>
          <w:rFonts w:ascii="Times New Roman" w:hAnsi="Times New Roman"/>
          <w:sz w:val="24"/>
          <w:szCs w:val="24"/>
          <w:lang w:eastAsia="ru-RU"/>
        </w:rPr>
      </w:pPr>
      <w:r w:rsidRPr="00AD1844">
        <w:rPr>
          <w:rFonts w:ascii="Times New Roman" w:hAnsi="Times New Roman"/>
          <w:sz w:val="24"/>
          <w:szCs w:val="24"/>
          <w:lang w:eastAsia="ru-RU"/>
        </w:rPr>
        <w:t xml:space="preserve">2) </w:t>
      </w:r>
      <w:r w:rsidRPr="00AD1844">
        <w:rPr>
          <w:rFonts w:ascii="Times New Roman" w:eastAsia="Times New Roman" w:hAnsi="Times New Roman"/>
          <w:sz w:val="24"/>
          <w:szCs w:val="24"/>
          <w:lang w:eastAsia="ru-RU"/>
        </w:rPr>
        <w:t>формирование целостного, социально ориентированного взгляда на мир в его органичном единстве и разнообразии при</w:t>
      </w:r>
      <w:r w:rsidRPr="00AD1844">
        <w:rPr>
          <w:rFonts w:ascii="Times New Roman" w:eastAsia="Times New Roman" w:hAnsi="Times New Roman"/>
          <w:sz w:val="24"/>
          <w:szCs w:val="24"/>
          <w:lang w:eastAsia="ru-RU"/>
        </w:rPr>
        <w:softHyphen/>
        <w:t>роды, народов, культур и религий;</w:t>
      </w:r>
    </w:p>
    <w:p w:rsidR="002740C6" w:rsidRPr="00AD1844" w:rsidRDefault="002740C6" w:rsidP="002740C6">
      <w:pPr>
        <w:shd w:val="clear" w:color="auto" w:fill="FFFFFF"/>
        <w:autoSpaceDE w:val="0"/>
        <w:autoSpaceDN w:val="0"/>
        <w:adjustRightInd w:val="0"/>
        <w:spacing w:after="0" w:line="240" w:lineRule="auto"/>
        <w:ind w:left="284" w:right="-427" w:firstLine="567"/>
        <w:rPr>
          <w:rFonts w:ascii="Times New Roman" w:hAnsi="Times New Roman"/>
          <w:sz w:val="24"/>
          <w:szCs w:val="24"/>
          <w:lang w:eastAsia="ru-RU"/>
        </w:rPr>
      </w:pPr>
      <w:r w:rsidRPr="00AD1844">
        <w:rPr>
          <w:rFonts w:ascii="Times New Roman" w:hAnsi="Times New Roman"/>
          <w:sz w:val="24"/>
          <w:szCs w:val="24"/>
          <w:lang w:eastAsia="ru-RU"/>
        </w:rPr>
        <w:t xml:space="preserve">3) </w:t>
      </w:r>
      <w:r w:rsidRPr="00AD1844">
        <w:rPr>
          <w:rFonts w:ascii="Times New Roman" w:eastAsia="Times New Roman" w:hAnsi="Times New Roman"/>
          <w:sz w:val="24"/>
          <w:szCs w:val="24"/>
          <w:lang w:eastAsia="ru-RU"/>
        </w:rPr>
        <w:t>формирование уважительного отношения к иному мне</w:t>
      </w:r>
      <w:r w:rsidRPr="00AD1844">
        <w:rPr>
          <w:rFonts w:ascii="Times New Roman" w:eastAsia="Times New Roman" w:hAnsi="Times New Roman"/>
          <w:sz w:val="24"/>
          <w:szCs w:val="24"/>
          <w:lang w:eastAsia="ru-RU"/>
        </w:rPr>
        <w:softHyphen/>
        <w:t>нию, истории и культуре других народов;</w:t>
      </w:r>
    </w:p>
    <w:p w:rsidR="002740C6" w:rsidRPr="00AD1844" w:rsidRDefault="002740C6" w:rsidP="002740C6">
      <w:pPr>
        <w:shd w:val="clear" w:color="auto" w:fill="FFFFFF"/>
        <w:autoSpaceDE w:val="0"/>
        <w:autoSpaceDN w:val="0"/>
        <w:adjustRightInd w:val="0"/>
        <w:spacing w:after="0" w:line="240" w:lineRule="auto"/>
        <w:ind w:left="284" w:right="-427" w:firstLine="567"/>
        <w:rPr>
          <w:rFonts w:ascii="Times New Roman" w:hAnsi="Times New Roman"/>
          <w:sz w:val="24"/>
          <w:szCs w:val="24"/>
          <w:lang w:eastAsia="ru-RU"/>
        </w:rPr>
      </w:pPr>
      <w:r w:rsidRPr="00AD1844">
        <w:rPr>
          <w:rFonts w:ascii="Times New Roman" w:hAnsi="Times New Roman"/>
          <w:sz w:val="24"/>
          <w:szCs w:val="24"/>
          <w:lang w:eastAsia="ru-RU"/>
        </w:rPr>
        <w:t xml:space="preserve">4) </w:t>
      </w:r>
      <w:r w:rsidRPr="00AD1844">
        <w:rPr>
          <w:rFonts w:ascii="Times New Roman" w:eastAsia="Times New Roman" w:hAnsi="Times New Roman"/>
          <w:sz w:val="24"/>
          <w:szCs w:val="24"/>
          <w:lang w:eastAsia="ru-RU"/>
        </w:rPr>
        <w:t>овладение начальными навыками адаптации в динамично изменяющемся и развивающемся мире;</w:t>
      </w:r>
    </w:p>
    <w:p w:rsidR="002740C6" w:rsidRPr="00AD1844" w:rsidRDefault="002740C6" w:rsidP="002740C6">
      <w:pPr>
        <w:shd w:val="clear" w:color="auto" w:fill="FFFFFF"/>
        <w:autoSpaceDE w:val="0"/>
        <w:autoSpaceDN w:val="0"/>
        <w:adjustRightInd w:val="0"/>
        <w:spacing w:after="0" w:line="240" w:lineRule="auto"/>
        <w:ind w:left="284" w:right="-427" w:firstLine="567"/>
        <w:rPr>
          <w:rFonts w:ascii="Times New Roman" w:hAnsi="Times New Roman"/>
          <w:sz w:val="24"/>
          <w:szCs w:val="24"/>
          <w:lang w:eastAsia="ru-RU"/>
        </w:rPr>
      </w:pPr>
      <w:r w:rsidRPr="00AD1844">
        <w:rPr>
          <w:rFonts w:ascii="Times New Roman" w:hAnsi="Times New Roman"/>
          <w:sz w:val="24"/>
          <w:szCs w:val="24"/>
          <w:lang w:eastAsia="ru-RU"/>
        </w:rPr>
        <w:t xml:space="preserve">5) </w:t>
      </w:r>
      <w:r w:rsidRPr="00AD1844">
        <w:rPr>
          <w:rFonts w:ascii="Times New Roman" w:eastAsia="Times New Roman" w:hAnsi="Times New Roman"/>
          <w:sz w:val="24"/>
          <w:szCs w:val="24"/>
          <w:lang w:eastAsia="ru-RU"/>
        </w:rPr>
        <w:t>принятие и освоение социальной роли обучающегося, развитие мотивов учебной деятельности и формирование лич</w:t>
      </w:r>
      <w:r w:rsidRPr="00AD1844">
        <w:rPr>
          <w:rFonts w:ascii="Times New Roman" w:eastAsia="Times New Roman" w:hAnsi="Times New Roman"/>
          <w:sz w:val="24"/>
          <w:szCs w:val="24"/>
          <w:lang w:eastAsia="ru-RU"/>
        </w:rPr>
        <w:softHyphen/>
        <w:t>ностного смысла учения;</w:t>
      </w:r>
    </w:p>
    <w:p w:rsidR="002740C6" w:rsidRPr="00AD1844" w:rsidRDefault="002740C6" w:rsidP="002740C6">
      <w:pPr>
        <w:shd w:val="clear" w:color="auto" w:fill="FFFFFF"/>
        <w:autoSpaceDE w:val="0"/>
        <w:autoSpaceDN w:val="0"/>
        <w:adjustRightInd w:val="0"/>
        <w:spacing w:after="0" w:line="240" w:lineRule="auto"/>
        <w:ind w:left="284" w:right="-427" w:firstLine="567"/>
        <w:rPr>
          <w:rFonts w:ascii="Times New Roman" w:hAnsi="Times New Roman"/>
          <w:sz w:val="24"/>
          <w:szCs w:val="24"/>
          <w:lang w:eastAsia="ru-RU"/>
        </w:rPr>
      </w:pPr>
      <w:r w:rsidRPr="00AD1844">
        <w:rPr>
          <w:rFonts w:ascii="Times New Roman" w:hAnsi="Times New Roman"/>
          <w:sz w:val="24"/>
          <w:szCs w:val="24"/>
          <w:lang w:eastAsia="ru-RU"/>
        </w:rPr>
        <w:t xml:space="preserve">6) </w:t>
      </w:r>
      <w:r w:rsidRPr="00AD1844">
        <w:rPr>
          <w:rFonts w:ascii="Times New Roman" w:eastAsia="Times New Roman" w:hAnsi="Times New Roman"/>
          <w:sz w:val="24"/>
          <w:szCs w:val="24"/>
          <w:lang w:eastAsia="ru-RU"/>
        </w:rPr>
        <w:t>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2740C6" w:rsidRPr="00AD1844" w:rsidRDefault="002740C6" w:rsidP="002740C6">
      <w:pPr>
        <w:shd w:val="clear" w:color="auto" w:fill="FFFFFF"/>
        <w:autoSpaceDE w:val="0"/>
        <w:autoSpaceDN w:val="0"/>
        <w:adjustRightInd w:val="0"/>
        <w:spacing w:after="0" w:line="240" w:lineRule="auto"/>
        <w:ind w:left="284" w:right="-427" w:firstLine="567"/>
        <w:rPr>
          <w:rFonts w:ascii="Times New Roman" w:hAnsi="Times New Roman"/>
          <w:sz w:val="24"/>
          <w:szCs w:val="24"/>
          <w:lang w:eastAsia="ru-RU"/>
        </w:rPr>
      </w:pPr>
      <w:r w:rsidRPr="00AD1844">
        <w:rPr>
          <w:rFonts w:ascii="Times New Roman" w:hAnsi="Times New Roman"/>
          <w:sz w:val="24"/>
          <w:szCs w:val="24"/>
          <w:lang w:eastAsia="ru-RU"/>
        </w:rPr>
        <w:t xml:space="preserve">7) </w:t>
      </w:r>
      <w:r w:rsidRPr="00AD1844">
        <w:rPr>
          <w:rFonts w:ascii="Times New Roman" w:eastAsia="Times New Roman" w:hAnsi="Times New Roman"/>
          <w:sz w:val="24"/>
          <w:szCs w:val="24"/>
          <w:lang w:eastAsia="ru-RU"/>
        </w:rPr>
        <w:t>формирование эстетических потребностей, ценностей и чувств;</w:t>
      </w:r>
    </w:p>
    <w:p w:rsidR="002740C6" w:rsidRPr="00AD1844" w:rsidRDefault="002740C6" w:rsidP="002740C6">
      <w:pPr>
        <w:shd w:val="clear" w:color="auto" w:fill="FFFFFF"/>
        <w:autoSpaceDE w:val="0"/>
        <w:autoSpaceDN w:val="0"/>
        <w:adjustRightInd w:val="0"/>
        <w:spacing w:after="0" w:line="240" w:lineRule="auto"/>
        <w:ind w:left="284" w:right="-427" w:firstLine="567"/>
        <w:rPr>
          <w:rFonts w:ascii="Times New Roman" w:hAnsi="Times New Roman"/>
          <w:sz w:val="24"/>
          <w:szCs w:val="24"/>
          <w:lang w:eastAsia="ru-RU"/>
        </w:rPr>
      </w:pPr>
      <w:r w:rsidRPr="00AD1844">
        <w:rPr>
          <w:rFonts w:ascii="Times New Roman" w:hAnsi="Times New Roman"/>
          <w:sz w:val="24"/>
          <w:szCs w:val="24"/>
          <w:lang w:eastAsia="ru-RU"/>
        </w:rPr>
        <w:lastRenderedPageBreak/>
        <w:t xml:space="preserve">8) </w:t>
      </w:r>
      <w:r w:rsidRPr="00AD1844">
        <w:rPr>
          <w:rFonts w:ascii="Times New Roman" w:eastAsia="Times New Roman" w:hAnsi="Times New Roman"/>
          <w:sz w:val="24"/>
          <w:szCs w:val="24"/>
          <w:lang w:eastAsia="ru-RU"/>
        </w:rPr>
        <w:t>развитие этических чувств, доброжелательности и эмо</w:t>
      </w:r>
      <w:r w:rsidRPr="00AD1844">
        <w:rPr>
          <w:rFonts w:ascii="Times New Roman" w:eastAsia="Times New Roman" w:hAnsi="Times New Roman"/>
          <w:sz w:val="24"/>
          <w:szCs w:val="24"/>
          <w:lang w:eastAsia="ru-RU"/>
        </w:rPr>
        <w:softHyphen/>
        <w:t>ционально-нравственной отзывчивости, понимания и сопере</w:t>
      </w:r>
      <w:r w:rsidRPr="00AD1844">
        <w:rPr>
          <w:rFonts w:ascii="Times New Roman" w:eastAsia="Times New Roman" w:hAnsi="Times New Roman"/>
          <w:sz w:val="24"/>
          <w:szCs w:val="24"/>
          <w:lang w:eastAsia="ru-RU"/>
        </w:rPr>
        <w:softHyphen/>
        <w:t>живания чувствам других людей;</w:t>
      </w:r>
    </w:p>
    <w:p w:rsidR="002740C6" w:rsidRPr="00AD1844" w:rsidRDefault="002740C6" w:rsidP="002740C6">
      <w:pPr>
        <w:shd w:val="clear" w:color="auto" w:fill="FFFFFF"/>
        <w:autoSpaceDE w:val="0"/>
        <w:autoSpaceDN w:val="0"/>
        <w:adjustRightInd w:val="0"/>
        <w:spacing w:after="0" w:line="240" w:lineRule="auto"/>
        <w:ind w:left="284" w:right="-427" w:firstLine="567"/>
        <w:rPr>
          <w:rFonts w:ascii="Times New Roman" w:hAnsi="Times New Roman"/>
          <w:sz w:val="24"/>
          <w:szCs w:val="24"/>
          <w:lang w:eastAsia="ru-RU"/>
        </w:rPr>
      </w:pPr>
      <w:r w:rsidRPr="00AD1844">
        <w:rPr>
          <w:rFonts w:ascii="Times New Roman" w:hAnsi="Times New Roman"/>
          <w:sz w:val="24"/>
          <w:szCs w:val="24"/>
          <w:lang w:eastAsia="ru-RU"/>
        </w:rPr>
        <w:t xml:space="preserve">9) </w:t>
      </w:r>
      <w:r w:rsidRPr="00AD1844">
        <w:rPr>
          <w:rFonts w:ascii="Times New Roman" w:eastAsia="Times New Roman" w:hAnsi="Times New Roman"/>
          <w:sz w:val="24"/>
          <w:szCs w:val="24"/>
          <w:lang w:eastAsia="ru-RU"/>
        </w:rPr>
        <w:t xml:space="preserve">развитие навыков сотрудничества </w:t>
      </w:r>
      <w:proofErr w:type="gramStart"/>
      <w:r w:rsidRPr="00AD1844">
        <w:rPr>
          <w:rFonts w:ascii="Times New Roman" w:eastAsia="Times New Roman" w:hAnsi="Times New Roman"/>
          <w:sz w:val="24"/>
          <w:szCs w:val="24"/>
          <w:lang w:eastAsia="ru-RU"/>
        </w:rPr>
        <w:t>со</w:t>
      </w:r>
      <w:proofErr w:type="gramEnd"/>
      <w:r w:rsidRPr="00AD1844">
        <w:rPr>
          <w:rFonts w:ascii="Times New Roman" w:eastAsia="Times New Roman" w:hAnsi="Times New Roman"/>
          <w:sz w:val="24"/>
          <w:szCs w:val="24"/>
          <w:lang w:eastAsia="ru-RU"/>
        </w:rPr>
        <w:t xml:space="preserve"> взрослыми и свер</w:t>
      </w:r>
      <w:r w:rsidRPr="00AD1844">
        <w:rPr>
          <w:rFonts w:ascii="Times New Roman" w:eastAsia="Times New Roman" w:hAnsi="Times New Roman"/>
          <w:sz w:val="24"/>
          <w:szCs w:val="24"/>
          <w:lang w:eastAsia="ru-RU"/>
        </w:rPr>
        <w:softHyphen/>
        <w:t>стниками в разных социальных ситуациях, умения не создавать конфликтов и находить выходы из спорных ситуаций;</w:t>
      </w:r>
    </w:p>
    <w:p w:rsidR="002740C6" w:rsidRPr="00AD1844" w:rsidRDefault="002740C6" w:rsidP="002740C6">
      <w:pPr>
        <w:shd w:val="clear" w:color="auto" w:fill="FFFFFF"/>
        <w:autoSpaceDE w:val="0"/>
        <w:autoSpaceDN w:val="0"/>
        <w:adjustRightInd w:val="0"/>
        <w:spacing w:after="0" w:line="240" w:lineRule="auto"/>
        <w:ind w:left="284" w:right="-427" w:firstLine="567"/>
        <w:rPr>
          <w:rFonts w:ascii="Times New Roman" w:hAnsi="Times New Roman"/>
          <w:sz w:val="24"/>
          <w:szCs w:val="24"/>
          <w:lang w:eastAsia="ru-RU"/>
        </w:rPr>
      </w:pPr>
      <w:r w:rsidRPr="00AD1844">
        <w:rPr>
          <w:rFonts w:ascii="Times New Roman" w:hAnsi="Times New Roman"/>
          <w:sz w:val="24"/>
          <w:szCs w:val="24"/>
          <w:lang w:eastAsia="ru-RU"/>
        </w:rPr>
        <w:t xml:space="preserve">10) </w:t>
      </w:r>
      <w:r w:rsidRPr="00AD1844">
        <w:rPr>
          <w:rFonts w:ascii="Times New Roman" w:eastAsia="Times New Roman" w:hAnsi="Times New Roman"/>
          <w:sz w:val="24"/>
          <w:szCs w:val="24"/>
          <w:lang w:eastAsia="ru-RU"/>
        </w:rPr>
        <w:t>формирование установки на безопасный, здоровый об</w:t>
      </w:r>
      <w:r w:rsidRPr="00AD1844">
        <w:rPr>
          <w:rFonts w:ascii="Times New Roman" w:eastAsia="Times New Roman" w:hAnsi="Times New Roman"/>
          <w:sz w:val="24"/>
          <w:szCs w:val="24"/>
          <w:lang w:eastAsia="ru-RU"/>
        </w:rPr>
        <w:softHyphen/>
        <w:t>раз жизни, наличие мотивации к творческому труду, работе на результат, бережному отношению к материальным и духовным ценностям.</w:t>
      </w:r>
    </w:p>
    <w:p w:rsidR="002740C6" w:rsidRPr="00AD1844" w:rsidRDefault="002740C6" w:rsidP="002740C6">
      <w:pPr>
        <w:shd w:val="clear" w:color="auto" w:fill="FFFFFF"/>
        <w:autoSpaceDE w:val="0"/>
        <w:autoSpaceDN w:val="0"/>
        <w:adjustRightInd w:val="0"/>
        <w:spacing w:after="0" w:line="240" w:lineRule="auto"/>
        <w:ind w:left="284" w:right="-427" w:firstLine="567"/>
        <w:rPr>
          <w:rFonts w:ascii="Times New Roman" w:hAnsi="Times New Roman"/>
          <w:sz w:val="24"/>
          <w:szCs w:val="24"/>
          <w:lang w:eastAsia="ru-RU"/>
        </w:rPr>
      </w:pPr>
      <w:r w:rsidRPr="00AD1844">
        <w:rPr>
          <w:rFonts w:ascii="Times New Roman" w:eastAsia="Times New Roman" w:hAnsi="Times New Roman"/>
          <w:sz w:val="24"/>
          <w:szCs w:val="24"/>
          <w:lang w:eastAsia="ru-RU"/>
        </w:rPr>
        <w:t xml:space="preserve">Изучение курса «Окружающий мир» играет значительную роль в достижении </w:t>
      </w:r>
      <w:proofErr w:type="spellStart"/>
      <w:r w:rsidRPr="00AD1844">
        <w:rPr>
          <w:rFonts w:ascii="Times New Roman" w:eastAsia="Times New Roman" w:hAnsi="Times New Roman"/>
          <w:b/>
          <w:bCs/>
          <w:sz w:val="24"/>
          <w:szCs w:val="24"/>
          <w:lang w:eastAsia="ru-RU"/>
        </w:rPr>
        <w:t>метапредметных</w:t>
      </w:r>
      <w:proofErr w:type="spellEnd"/>
      <w:r w:rsidRPr="00AD1844">
        <w:rPr>
          <w:rFonts w:ascii="Times New Roman" w:eastAsia="Times New Roman" w:hAnsi="Times New Roman"/>
          <w:b/>
          <w:bCs/>
          <w:sz w:val="24"/>
          <w:szCs w:val="24"/>
          <w:lang w:eastAsia="ru-RU"/>
        </w:rPr>
        <w:t xml:space="preserve"> результатов </w:t>
      </w:r>
      <w:r w:rsidRPr="00AD1844">
        <w:rPr>
          <w:rFonts w:ascii="Times New Roman" w:eastAsia="Times New Roman" w:hAnsi="Times New Roman"/>
          <w:sz w:val="24"/>
          <w:szCs w:val="24"/>
          <w:lang w:eastAsia="ru-RU"/>
        </w:rPr>
        <w:t xml:space="preserve">начального образования, таких как: </w:t>
      </w:r>
    </w:p>
    <w:p w:rsidR="002740C6" w:rsidRPr="00AD1844" w:rsidRDefault="002740C6" w:rsidP="002740C6">
      <w:pPr>
        <w:shd w:val="clear" w:color="auto" w:fill="FFFFFF"/>
        <w:autoSpaceDE w:val="0"/>
        <w:autoSpaceDN w:val="0"/>
        <w:adjustRightInd w:val="0"/>
        <w:spacing w:after="0" w:line="240" w:lineRule="auto"/>
        <w:ind w:left="284" w:right="-427" w:firstLine="567"/>
        <w:rPr>
          <w:rFonts w:ascii="Times New Roman" w:hAnsi="Times New Roman"/>
          <w:sz w:val="24"/>
          <w:szCs w:val="24"/>
          <w:lang w:eastAsia="ru-RU"/>
        </w:rPr>
      </w:pPr>
      <w:r w:rsidRPr="00AD1844">
        <w:rPr>
          <w:rFonts w:ascii="Times New Roman" w:hAnsi="Times New Roman"/>
          <w:sz w:val="24"/>
          <w:szCs w:val="24"/>
          <w:lang w:eastAsia="ru-RU"/>
        </w:rPr>
        <w:t xml:space="preserve">1) </w:t>
      </w:r>
      <w:r w:rsidRPr="00AD1844">
        <w:rPr>
          <w:rFonts w:ascii="Times New Roman" w:eastAsia="Times New Roman" w:hAnsi="Times New Roman"/>
          <w:sz w:val="24"/>
          <w:szCs w:val="24"/>
          <w:lang w:eastAsia="ru-RU"/>
        </w:rPr>
        <w:t>овладение способностью принимать и сохранять цели и задачи учебной деятельности, поиска средств её осуществления;</w:t>
      </w:r>
    </w:p>
    <w:p w:rsidR="002740C6" w:rsidRPr="00AD1844" w:rsidRDefault="002740C6" w:rsidP="002740C6">
      <w:pPr>
        <w:shd w:val="clear" w:color="auto" w:fill="FFFFFF"/>
        <w:autoSpaceDE w:val="0"/>
        <w:autoSpaceDN w:val="0"/>
        <w:adjustRightInd w:val="0"/>
        <w:spacing w:after="0" w:line="240" w:lineRule="auto"/>
        <w:ind w:left="284" w:right="-427" w:firstLine="567"/>
        <w:rPr>
          <w:rFonts w:ascii="Times New Roman" w:hAnsi="Times New Roman"/>
          <w:sz w:val="24"/>
          <w:szCs w:val="24"/>
          <w:lang w:eastAsia="ru-RU"/>
        </w:rPr>
      </w:pPr>
      <w:r w:rsidRPr="00AD1844">
        <w:rPr>
          <w:rFonts w:ascii="Times New Roman" w:hAnsi="Times New Roman"/>
          <w:sz w:val="24"/>
          <w:szCs w:val="24"/>
          <w:lang w:eastAsia="ru-RU"/>
        </w:rPr>
        <w:t xml:space="preserve">2) </w:t>
      </w:r>
      <w:r w:rsidRPr="00AD1844">
        <w:rPr>
          <w:rFonts w:ascii="Times New Roman" w:eastAsia="Times New Roman" w:hAnsi="Times New Roman"/>
          <w:sz w:val="24"/>
          <w:szCs w:val="24"/>
          <w:lang w:eastAsia="ru-RU"/>
        </w:rPr>
        <w:t>освоение способов решения проблем творческого и по</w:t>
      </w:r>
      <w:r w:rsidRPr="00AD1844">
        <w:rPr>
          <w:rFonts w:ascii="Times New Roman" w:eastAsia="Times New Roman" w:hAnsi="Times New Roman"/>
          <w:sz w:val="24"/>
          <w:szCs w:val="24"/>
          <w:lang w:eastAsia="ru-RU"/>
        </w:rPr>
        <w:softHyphen/>
        <w:t>искового характера;</w:t>
      </w:r>
    </w:p>
    <w:p w:rsidR="002740C6" w:rsidRPr="00AD1844" w:rsidRDefault="002740C6" w:rsidP="002740C6">
      <w:pPr>
        <w:shd w:val="clear" w:color="auto" w:fill="FFFFFF"/>
        <w:autoSpaceDE w:val="0"/>
        <w:autoSpaceDN w:val="0"/>
        <w:adjustRightInd w:val="0"/>
        <w:spacing w:after="0" w:line="240" w:lineRule="auto"/>
        <w:ind w:left="284" w:right="-427" w:firstLine="567"/>
        <w:rPr>
          <w:rFonts w:ascii="Times New Roman" w:hAnsi="Times New Roman"/>
          <w:sz w:val="24"/>
          <w:szCs w:val="24"/>
          <w:lang w:eastAsia="ru-RU"/>
        </w:rPr>
      </w:pPr>
      <w:r w:rsidRPr="00AD1844">
        <w:rPr>
          <w:rFonts w:ascii="Times New Roman" w:hAnsi="Times New Roman"/>
          <w:sz w:val="24"/>
          <w:szCs w:val="24"/>
          <w:lang w:eastAsia="ru-RU"/>
        </w:rPr>
        <w:t xml:space="preserve">3) </w:t>
      </w:r>
      <w:r w:rsidRPr="00AD1844">
        <w:rPr>
          <w:rFonts w:ascii="Times New Roman" w:eastAsia="Times New Roman" w:hAnsi="Times New Roman"/>
          <w:sz w:val="24"/>
          <w:szCs w:val="24"/>
          <w:lang w:eastAsia="ru-RU"/>
        </w:rPr>
        <w:t>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w:t>
      </w:r>
      <w:r w:rsidRPr="00AD1844">
        <w:rPr>
          <w:rFonts w:ascii="Times New Roman" w:eastAsia="Times New Roman" w:hAnsi="Times New Roman"/>
          <w:sz w:val="24"/>
          <w:szCs w:val="24"/>
          <w:lang w:eastAsia="ru-RU"/>
        </w:rPr>
        <w:softHyphen/>
        <w:t>фективные способы достижения результата;</w:t>
      </w:r>
    </w:p>
    <w:p w:rsidR="002740C6" w:rsidRPr="00AD1844" w:rsidRDefault="002740C6" w:rsidP="002740C6">
      <w:pPr>
        <w:ind w:left="284" w:right="-427" w:firstLine="567"/>
        <w:rPr>
          <w:rFonts w:ascii="Times New Roman" w:eastAsia="Times New Roman" w:hAnsi="Times New Roman"/>
          <w:sz w:val="24"/>
          <w:szCs w:val="24"/>
          <w:lang w:eastAsia="ru-RU"/>
        </w:rPr>
      </w:pPr>
      <w:r w:rsidRPr="00AD1844">
        <w:rPr>
          <w:rFonts w:ascii="Times New Roman" w:hAnsi="Times New Roman"/>
          <w:sz w:val="24"/>
          <w:szCs w:val="24"/>
          <w:lang w:eastAsia="ru-RU"/>
        </w:rPr>
        <w:t xml:space="preserve">4) </w:t>
      </w:r>
      <w:r w:rsidRPr="00AD1844">
        <w:rPr>
          <w:rFonts w:ascii="Times New Roman" w:eastAsia="Times New Roman" w:hAnsi="Times New Roman"/>
          <w:sz w:val="24"/>
          <w:szCs w:val="24"/>
          <w:lang w:eastAsia="ru-RU"/>
        </w:rPr>
        <w:t>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2740C6" w:rsidRPr="00AD1844" w:rsidRDefault="002740C6" w:rsidP="002740C6">
      <w:pPr>
        <w:shd w:val="clear" w:color="auto" w:fill="FFFFFF"/>
        <w:autoSpaceDE w:val="0"/>
        <w:autoSpaceDN w:val="0"/>
        <w:adjustRightInd w:val="0"/>
        <w:spacing w:after="0" w:line="240" w:lineRule="auto"/>
        <w:ind w:left="284" w:right="-427" w:firstLine="567"/>
        <w:rPr>
          <w:rFonts w:ascii="Times New Roman" w:hAnsi="Times New Roman"/>
          <w:sz w:val="24"/>
          <w:szCs w:val="24"/>
          <w:lang w:eastAsia="ru-RU"/>
        </w:rPr>
      </w:pPr>
      <w:r w:rsidRPr="00AD1844">
        <w:rPr>
          <w:rFonts w:ascii="Times New Roman" w:hAnsi="Times New Roman"/>
          <w:sz w:val="24"/>
          <w:szCs w:val="24"/>
          <w:lang w:eastAsia="ru-RU"/>
        </w:rPr>
        <w:t xml:space="preserve">5) </w:t>
      </w:r>
      <w:r w:rsidRPr="00AD1844">
        <w:rPr>
          <w:rFonts w:ascii="Times New Roman" w:eastAsia="Times New Roman" w:hAnsi="Times New Roman"/>
          <w:sz w:val="24"/>
          <w:szCs w:val="24"/>
          <w:lang w:eastAsia="ru-RU"/>
        </w:rPr>
        <w:t xml:space="preserve">освоение начальных форм познавательной и личностной рефлексии; </w:t>
      </w:r>
    </w:p>
    <w:p w:rsidR="002740C6" w:rsidRPr="00AD1844" w:rsidRDefault="002740C6" w:rsidP="002740C6">
      <w:pPr>
        <w:shd w:val="clear" w:color="auto" w:fill="FFFFFF"/>
        <w:autoSpaceDE w:val="0"/>
        <w:autoSpaceDN w:val="0"/>
        <w:adjustRightInd w:val="0"/>
        <w:spacing w:after="0" w:line="240" w:lineRule="auto"/>
        <w:ind w:left="284" w:right="-427" w:firstLine="567"/>
        <w:rPr>
          <w:rFonts w:ascii="Times New Roman" w:hAnsi="Times New Roman"/>
          <w:sz w:val="24"/>
          <w:szCs w:val="24"/>
          <w:lang w:eastAsia="ru-RU"/>
        </w:rPr>
      </w:pPr>
      <w:r w:rsidRPr="00AD1844">
        <w:rPr>
          <w:rFonts w:ascii="Times New Roman" w:hAnsi="Times New Roman"/>
          <w:sz w:val="24"/>
          <w:szCs w:val="24"/>
          <w:lang w:eastAsia="ru-RU"/>
        </w:rPr>
        <w:t xml:space="preserve">6) </w:t>
      </w:r>
      <w:r w:rsidRPr="00AD1844">
        <w:rPr>
          <w:rFonts w:ascii="Times New Roman" w:eastAsia="Times New Roman" w:hAnsi="Times New Roman"/>
          <w:sz w:val="24"/>
          <w:szCs w:val="24"/>
          <w:lang w:eastAsia="ru-RU"/>
        </w:rPr>
        <w:t>использование знаково-символических сре</w:t>
      </w:r>
      <w:proofErr w:type="gramStart"/>
      <w:r w:rsidRPr="00AD1844">
        <w:rPr>
          <w:rFonts w:ascii="Times New Roman" w:eastAsia="Times New Roman" w:hAnsi="Times New Roman"/>
          <w:sz w:val="24"/>
          <w:szCs w:val="24"/>
          <w:lang w:eastAsia="ru-RU"/>
        </w:rPr>
        <w:t>дств пр</w:t>
      </w:r>
      <w:proofErr w:type="gramEnd"/>
      <w:r w:rsidRPr="00AD1844">
        <w:rPr>
          <w:rFonts w:ascii="Times New Roman" w:eastAsia="Times New Roman" w:hAnsi="Times New Roman"/>
          <w:sz w:val="24"/>
          <w:szCs w:val="24"/>
          <w:lang w:eastAsia="ru-RU"/>
        </w:rPr>
        <w:t>ед</w:t>
      </w:r>
      <w:r w:rsidRPr="00AD1844">
        <w:rPr>
          <w:rFonts w:ascii="Times New Roman" w:eastAsia="Times New Roman" w:hAnsi="Times New Roman"/>
          <w:sz w:val="24"/>
          <w:szCs w:val="24"/>
          <w:lang w:eastAsia="ru-RU"/>
        </w:rPr>
        <w:softHyphen/>
        <w:t>ставления информации для создания моделей изучаемых объ</w:t>
      </w:r>
      <w:r w:rsidRPr="00AD1844">
        <w:rPr>
          <w:rFonts w:ascii="Times New Roman" w:eastAsia="Times New Roman" w:hAnsi="Times New Roman"/>
          <w:sz w:val="24"/>
          <w:szCs w:val="24"/>
          <w:lang w:eastAsia="ru-RU"/>
        </w:rPr>
        <w:softHyphen/>
        <w:t>ектов и процессов, схем решения учебных и практических задач;</w:t>
      </w:r>
    </w:p>
    <w:p w:rsidR="002740C6" w:rsidRPr="00AD1844" w:rsidRDefault="002740C6" w:rsidP="002740C6">
      <w:pPr>
        <w:shd w:val="clear" w:color="auto" w:fill="FFFFFF"/>
        <w:autoSpaceDE w:val="0"/>
        <w:autoSpaceDN w:val="0"/>
        <w:adjustRightInd w:val="0"/>
        <w:spacing w:after="0" w:line="240" w:lineRule="auto"/>
        <w:ind w:left="284" w:right="-427" w:firstLine="567"/>
        <w:rPr>
          <w:rFonts w:ascii="Times New Roman" w:hAnsi="Times New Roman"/>
          <w:sz w:val="24"/>
          <w:szCs w:val="24"/>
          <w:lang w:eastAsia="ru-RU"/>
        </w:rPr>
      </w:pPr>
      <w:r w:rsidRPr="00AD1844">
        <w:rPr>
          <w:rFonts w:ascii="Times New Roman" w:hAnsi="Times New Roman"/>
          <w:sz w:val="24"/>
          <w:szCs w:val="24"/>
          <w:lang w:eastAsia="ru-RU"/>
        </w:rPr>
        <w:t xml:space="preserve">7) </w:t>
      </w:r>
      <w:r w:rsidRPr="00AD1844">
        <w:rPr>
          <w:rFonts w:ascii="Times New Roman" w:eastAsia="Times New Roman" w:hAnsi="Times New Roman"/>
          <w:sz w:val="24"/>
          <w:szCs w:val="24"/>
          <w:lang w:eastAsia="ru-RU"/>
        </w:rPr>
        <w:t>активное использование речевых средств и средств ин</w:t>
      </w:r>
      <w:r w:rsidRPr="00AD1844">
        <w:rPr>
          <w:rFonts w:ascii="Times New Roman" w:eastAsia="Times New Roman" w:hAnsi="Times New Roman"/>
          <w:sz w:val="24"/>
          <w:szCs w:val="24"/>
          <w:lang w:eastAsia="ru-RU"/>
        </w:rPr>
        <w:softHyphen/>
        <w:t>формационных и коммуникационных технологий (ИКТ) для решения коммуникативных и познавательных задач;</w:t>
      </w:r>
    </w:p>
    <w:p w:rsidR="002740C6" w:rsidRPr="00AD1844" w:rsidRDefault="002740C6" w:rsidP="002740C6">
      <w:pPr>
        <w:shd w:val="clear" w:color="auto" w:fill="FFFFFF"/>
        <w:autoSpaceDE w:val="0"/>
        <w:autoSpaceDN w:val="0"/>
        <w:adjustRightInd w:val="0"/>
        <w:spacing w:after="0" w:line="240" w:lineRule="auto"/>
        <w:ind w:left="284" w:right="-427" w:firstLine="567"/>
        <w:rPr>
          <w:rFonts w:ascii="Times New Roman" w:hAnsi="Times New Roman"/>
          <w:sz w:val="24"/>
          <w:szCs w:val="24"/>
          <w:lang w:eastAsia="ru-RU"/>
        </w:rPr>
      </w:pPr>
      <w:r w:rsidRPr="00AD1844">
        <w:rPr>
          <w:rFonts w:ascii="Times New Roman" w:hAnsi="Times New Roman"/>
          <w:sz w:val="24"/>
          <w:szCs w:val="24"/>
          <w:lang w:eastAsia="ru-RU"/>
        </w:rPr>
        <w:t xml:space="preserve">8) </w:t>
      </w:r>
      <w:r w:rsidRPr="00AD1844">
        <w:rPr>
          <w:rFonts w:ascii="Times New Roman" w:eastAsia="Times New Roman" w:hAnsi="Times New Roman"/>
          <w:sz w:val="24"/>
          <w:szCs w:val="24"/>
          <w:lang w:eastAsia="ru-RU"/>
        </w:rPr>
        <w:t>использование различных способов поиска (в справочных источниках и открытом учебном информационном простран</w:t>
      </w:r>
      <w:r w:rsidRPr="00AD1844">
        <w:rPr>
          <w:rFonts w:ascii="Times New Roman" w:eastAsia="Times New Roman" w:hAnsi="Times New Roman"/>
          <w:sz w:val="24"/>
          <w:szCs w:val="24"/>
          <w:lang w:eastAsia="ru-RU"/>
        </w:rPr>
        <w:softHyphen/>
        <w:t>стве сети Интернет), сбора, обработки, анализа, организации, передачи и интерпретации информации в соответствии с ком</w:t>
      </w:r>
      <w:r w:rsidRPr="00AD1844">
        <w:rPr>
          <w:rFonts w:ascii="Times New Roman" w:eastAsia="Times New Roman" w:hAnsi="Times New Roman"/>
          <w:sz w:val="24"/>
          <w:szCs w:val="24"/>
          <w:lang w:eastAsia="ru-RU"/>
        </w:rPr>
        <w:softHyphen/>
        <w:t>муникативными и познавательными задачами и технологиями учебного предмета «Окружающий мир»;</w:t>
      </w:r>
    </w:p>
    <w:p w:rsidR="002740C6" w:rsidRPr="00AD1844" w:rsidRDefault="002740C6" w:rsidP="002740C6">
      <w:pPr>
        <w:shd w:val="clear" w:color="auto" w:fill="FFFFFF"/>
        <w:autoSpaceDE w:val="0"/>
        <w:autoSpaceDN w:val="0"/>
        <w:adjustRightInd w:val="0"/>
        <w:spacing w:after="0" w:line="240" w:lineRule="auto"/>
        <w:ind w:left="284" w:right="-427" w:firstLine="567"/>
        <w:rPr>
          <w:rFonts w:ascii="Times New Roman" w:hAnsi="Times New Roman"/>
          <w:sz w:val="24"/>
          <w:szCs w:val="24"/>
          <w:lang w:eastAsia="ru-RU"/>
        </w:rPr>
      </w:pPr>
      <w:r w:rsidRPr="00AD1844">
        <w:rPr>
          <w:rFonts w:ascii="Times New Roman" w:hAnsi="Times New Roman"/>
          <w:sz w:val="24"/>
          <w:szCs w:val="24"/>
          <w:lang w:eastAsia="ru-RU"/>
        </w:rPr>
        <w:t xml:space="preserve">9) </w:t>
      </w:r>
      <w:r w:rsidRPr="00AD1844">
        <w:rPr>
          <w:rFonts w:ascii="Times New Roman" w:eastAsia="Times New Roman" w:hAnsi="Times New Roman"/>
          <w:sz w:val="24"/>
          <w:szCs w:val="24"/>
          <w:lang w:eastAsia="ru-RU"/>
        </w:rPr>
        <w:t>овладение логическими действиями сравнения, анализа, синтеза, обобщения, классификации по родовидовым при</w:t>
      </w:r>
      <w:r w:rsidRPr="00AD1844">
        <w:rPr>
          <w:rFonts w:ascii="Times New Roman" w:eastAsia="Times New Roman" w:hAnsi="Times New Roman"/>
          <w:sz w:val="24"/>
          <w:szCs w:val="24"/>
          <w:lang w:eastAsia="ru-RU"/>
        </w:rPr>
        <w:softHyphen/>
        <w:t>знакам, установления аналогий и причинно-следственных связей, построения рассуждений, отнесения к известным понятиям;</w:t>
      </w:r>
    </w:p>
    <w:p w:rsidR="002740C6" w:rsidRPr="00AD1844" w:rsidRDefault="002740C6" w:rsidP="002740C6">
      <w:pPr>
        <w:shd w:val="clear" w:color="auto" w:fill="FFFFFF"/>
        <w:autoSpaceDE w:val="0"/>
        <w:autoSpaceDN w:val="0"/>
        <w:adjustRightInd w:val="0"/>
        <w:spacing w:after="0" w:line="240" w:lineRule="auto"/>
        <w:ind w:left="284" w:right="-427" w:firstLine="567"/>
        <w:rPr>
          <w:rFonts w:ascii="Times New Roman" w:hAnsi="Times New Roman"/>
          <w:sz w:val="24"/>
          <w:szCs w:val="24"/>
          <w:lang w:eastAsia="ru-RU"/>
        </w:rPr>
      </w:pPr>
      <w:r w:rsidRPr="00AD1844">
        <w:rPr>
          <w:rFonts w:ascii="Times New Roman" w:hAnsi="Times New Roman"/>
          <w:sz w:val="24"/>
          <w:szCs w:val="24"/>
          <w:lang w:eastAsia="ru-RU"/>
        </w:rPr>
        <w:t xml:space="preserve">10) </w:t>
      </w:r>
      <w:r w:rsidRPr="00AD1844">
        <w:rPr>
          <w:rFonts w:ascii="Times New Roman" w:eastAsia="Times New Roman" w:hAnsi="Times New Roman"/>
          <w:sz w:val="24"/>
          <w:szCs w:val="24"/>
          <w:lang w:eastAsia="ru-RU"/>
        </w:rPr>
        <w:t>готовность слушать собеседника и вести диалог; готов</w:t>
      </w:r>
      <w:r w:rsidRPr="00AD1844">
        <w:rPr>
          <w:rFonts w:ascii="Times New Roman" w:eastAsia="Times New Roman" w:hAnsi="Times New Roman"/>
          <w:sz w:val="24"/>
          <w:szCs w:val="24"/>
          <w:lang w:eastAsia="ru-RU"/>
        </w:rPr>
        <w:softHyphen/>
        <w:t>ность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оценку событий;</w:t>
      </w:r>
    </w:p>
    <w:p w:rsidR="002740C6" w:rsidRPr="00AD1844" w:rsidRDefault="002740C6" w:rsidP="002740C6">
      <w:pPr>
        <w:shd w:val="clear" w:color="auto" w:fill="FFFFFF"/>
        <w:autoSpaceDE w:val="0"/>
        <w:autoSpaceDN w:val="0"/>
        <w:adjustRightInd w:val="0"/>
        <w:spacing w:after="0" w:line="240" w:lineRule="auto"/>
        <w:ind w:left="284" w:right="-427" w:firstLine="567"/>
        <w:rPr>
          <w:rFonts w:ascii="Times New Roman" w:hAnsi="Times New Roman"/>
          <w:sz w:val="24"/>
          <w:szCs w:val="24"/>
          <w:lang w:eastAsia="ru-RU"/>
        </w:rPr>
      </w:pPr>
      <w:r w:rsidRPr="00AD1844">
        <w:rPr>
          <w:rFonts w:ascii="Times New Roman" w:hAnsi="Times New Roman"/>
          <w:sz w:val="24"/>
          <w:szCs w:val="24"/>
          <w:lang w:eastAsia="ru-RU"/>
        </w:rPr>
        <w:t xml:space="preserve">11) </w:t>
      </w:r>
      <w:r w:rsidRPr="00AD1844">
        <w:rPr>
          <w:rFonts w:ascii="Times New Roman" w:eastAsia="Times New Roman" w:hAnsi="Times New Roman"/>
          <w:sz w:val="24"/>
          <w:szCs w:val="24"/>
          <w:lang w:eastAsia="ru-RU"/>
        </w:rPr>
        <w:t>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2740C6" w:rsidRPr="00AD1844" w:rsidRDefault="002740C6" w:rsidP="002740C6">
      <w:pPr>
        <w:shd w:val="clear" w:color="auto" w:fill="FFFFFF"/>
        <w:autoSpaceDE w:val="0"/>
        <w:autoSpaceDN w:val="0"/>
        <w:adjustRightInd w:val="0"/>
        <w:spacing w:after="0" w:line="240" w:lineRule="auto"/>
        <w:ind w:left="284" w:right="-427" w:firstLine="567"/>
        <w:rPr>
          <w:rFonts w:ascii="Times New Roman" w:hAnsi="Times New Roman"/>
          <w:sz w:val="24"/>
          <w:szCs w:val="24"/>
          <w:lang w:eastAsia="ru-RU"/>
        </w:rPr>
      </w:pPr>
      <w:r w:rsidRPr="00AD1844">
        <w:rPr>
          <w:rFonts w:ascii="Times New Roman" w:hAnsi="Times New Roman"/>
          <w:sz w:val="24"/>
          <w:szCs w:val="24"/>
          <w:lang w:eastAsia="ru-RU"/>
        </w:rPr>
        <w:t xml:space="preserve">12) </w:t>
      </w:r>
      <w:r w:rsidRPr="00AD1844">
        <w:rPr>
          <w:rFonts w:ascii="Times New Roman" w:eastAsia="Times New Roman" w:hAnsi="Times New Roman"/>
          <w:sz w:val="24"/>
          <w:szCs w:val="24"/>
          <w:lang w:eastAsia="ru-RU"/>
        </w:rPr>
        <w:t>овладение начальными сведениями о сущности и осо</w:t>
      </w:r>
      <w:r w:rsidRPr="00AD1844">
        <w:rPr>
          <w:rFonts w:ascii="Times New Roman" w:eastAsia="Times New Roman" w:hAnsi="Times New Roman"/>
          <w:sz w:val="24"/>
          <w:szCs w:val="24"/>
          <w:lang w:eastAsia="ru-RU"/>
        </w:rPr>
        <w:softHyphen/>
        <w:t>бенностях объектов, процессов и явлений действительности (природных, социальных, культурных, технических и др.) в соответствии с содержанием учебного предмета «Окружа</w:t>
      </w:r>
      <w:r w:rsidRPr="00AD1844">
        <w:rPr>
          <w:rFonts w:ascii="Times New Roman" w:eastAsia="Times New Roman" w:hAnsi="Times New Roman"/>
          <w:sz w:val="24"/>
          <w:szCs w:val="24"/>
          <w:lang w:eastAsia="ru-RU"/>
        </w:rPr>
        <w:softHyphen/>
        <w:t xml:space="preserve">ющий мир»; </w:t>
      </w:r>
    </w:p>
    <w:p w:rsidR="002740C6" w:rsidRPr="00AD1844" w:rsidRDefault="002740C6" w:rsidP="002740C6">
      <w:pPr>
        <w:shd w:val="clear" w:color="auto" w:fill="FFFFFF"/>
        <w:autoSpaceDE w:val="0"/>
        <w:autoSpaceDN w:val="0"/>
        <w:adjustRightInd w:val="0"/>
        <w:spacing w:after="0" w:line="240" w:lineRule="auto"/>
        <w:ind w:left="284" w:right="-427" w:firstLine="567"/>
        <w:rPr>
          <w:rFonts w:ascii="Times New Roman" w:hAnsi="Times New Roman"/>
          <w:sz w:val="24"/>
          <w:szCs w:val="24"/>
          <w:lang w:eastAsia="ru-RU"/>
        </w:rPr>
      </w:pPr>
      <w:r w:rsidRPr="00AD1844">
        <w:rPr>
          <w:rFonts w:ascii="Times New Roman" w:hAnsi="Times New Roman"/>
          <w:sz w:val="24"/>
          <w:szCs w:val="24"/>
          <w:lang w:eastAsia="ru-RU"/>
        </w:rPr>
        <w:t xml:space="preserve">13) </w:t>
      </w:r>
      <w:r w:rsidRPr="00AD1844">
        <w:rPr>
          <w:rFonts w:ascii="Times New Roman" w:eastAsia="Times New Roman" w:hAnsi="Times New Roman"/>
          <w:sz w:val="24"/>
          <w:szCs w:val="24"/>
          <w:lang w:eastAsia="ru-RU"/>
        </w:rPr>
        <w:t xml:space="preserve">овладение базовыми предметными и </w:t>
      </w:r>
      <w:proofErr w:type="spellStart"/>
      <w:r w:rsidRPr="00AD1844">
        <w:rPr>
          <w:rFonts w:ascii="Times New Roman" w:eastAsia="Times New Roman" w:hAnsi="Times New Roman"/>
          <w:sz w:val="24"/>
          <w:szCs w:val="24"/>
          <w:lang w:eastAsia="ru-RU"/>
        </w:rPr>
        <w:t>межпредметными</w:t>
      </w:r>
      <w:proofErr w:type="spellEnd"/>
      <w:r w:rsidRPr="00AD1844">
        <w:rPr>
          <w:rFonts w:ascii="Times New Roman" w:eastAsia="Times New Roman" w:hAnsi="Times New Roman"/>
          <w:sz w:val="24"/>
          <w:szCs w:val="24"/>
          <w:lang w:eastAsia="ru-RU"/>
        </w:rPr>
        <w:t xml:space="preserve"> понятиями, отражающими существенные связи и отношения между объектами и процессами;</w:t>
      </w:r>
    </w:p>
    <w:p w:rsidR="002740C6" w:rsidRDefault="002740C6" w:rsidP="002740C6">
      <w:pPr>
        <w:ind w:left="284" w:right="-427" w:firstLine="567"/>
        <w:rPr>
          <w:rFonts w:ascii="Times New Roman" w:eastAsia="Times New Roman" w:hAnsi="Times New Roman"/>
          <w:sz w:val="24"/>
          <w:szCs w:val="24"/>
          <w:lang w:eastAsia="ru-RU"/>
        </w:rPr>
      </w:pPr>
      <w:r w:rsidRPr="00AD1844">
        <w:rPr>
          <w:rFonts w:ascii="Times New Roman" w:hAnsi="Times New Roman"/>
          <w:sz w:val="24"/>
          <w:szCs w:val="24"/>
          <w:lang w:eastAsia="ru-RU"/>
        </w:rPr>
        <w:lastRenderedPageBreak/>
        <w:t xml:space="preserve">14) </w:t>
      </w:r>
      <w:r w:rsidRPr="00AD1844">
        <w:rPr>
          <w:rFonts w:ascii="Times New Roman" w:eastAsia="Times New Roman" w:hAnsi="Times New Roman"/>
          <w:sz w:val="24"/>
          <w:szCs w:val="24"/>
          <w:lang w:eastAsia="ru-RU"/>
        </w:rPr>
        <w:t>умение работать в материальной и информационной сре</w:t>
      </w:r>
      <w:r w:rsidRPr="00AD1844">
        <w:rPr>
          <w:rFonts w:ascii="Times New Roman" w:eastAsia="Times New Roman" w:hAnsi="Times New Roman"/>
          <w:sz w:val="24"/>
          <w:szCs w:val="24"/>
          <w:lang w:eastAsia="ru-RU"/>
        </w:rPr>
        <w:softHyphen/>
        <w:t>де начального общего образования (в том числе с учебными моделями) в соответствии с содержанием учебного предмета «Окружающий мир».</w:t>
      </w:r>
    </w:p>
    <w:p w:rsidR="002740C6" w:rsidRPr="009D6283" w:rsidRDefault="002740C6" w:rsidP="002740C6">
      <w:pPr>
        <w:ind w:left="284" w:right="-427" w:firstLine="567"/>
        <w:rPr>
          <w:rFonts w:ascii="Times New Roman" w:eastAsia="Times New Roman" w:hAnsi="Times New Roman"/>
          <w:sz w:val="24"/>
          <w:szCs w:val="24"/>
          <w:lang w:eastAsia="ru-RU"/>
        </w:rPr>
      </w:pPr>
      <w:r w:rsidRPr="00AD1844">
        <w:rPr>
          <w:rFonts w:ascii="Times New Roman" w:eastAsia="Times New Roman" w:hAnsi="Times New Roman"/>
          <w:sz w:val="24"/>
          <w:szCs w:val="24"/>
          <w:lang w:eastAsia="ru-RU"/>
        </w:rPr>
        <w:t>При изучении курса «Окружающий мир» достигаются следу</w:t>
      </w:r>
      <w:r w:rsidRPr="00AD1844">
        <w:rPr>
          <w:rFonts w:ascii="Times New Roman" w:eastAsia="Times New Roman" w:hAnsi="Times New Roman"/>
          <w:sz w:val="24"/>
          <w:szCs w:val="24"/>
          <w:lang w:eastAsia="ru-RU"/>
        </w:rPr>
        <w:softHyphen/>
        <w:t xml:space="preserve">ющие </w:t>
      </w:r>
      <w:r w:rsidRPr="00AD1844">
        <w:rPr>
          <w:rFonts w:ascii="Times New Roman" w:eastAsia="Times New Roman" w:hAnsi="Times New Roman"/>
          <w:b/>
          <w:bCs/>
          <w:sz w:val="24"/>
          <w:szCs w:val="24"/>
          <w:lang w:eastAsia="ru-RU"/>
        </w:rPr>
        <w:t>предметные результаты:</w:t>
      </w:r>
    </w:p>
    <w:p w:rsidR="002740C6" w:rsidRPr="00AD1844" w:rsidRDefault="002740C6" w:rsidP="002740C6">
      <w:pPr>
        <w:shd w:val="clear" w:color="auto" w:fill="FFFFFF"/>
        <w:autoSpaceDE w:val="0"/>
        <w:autoSpaceDN w:val="0"/>
        <w:adjustRightInd w:val="0"/>
        <w:spacing w:after="0" w:line="240" w:lineRule="auto"/>
        <w:ind w:left="284" w:right="-427" w:firstLine="567"/>
        <w:rPr>
          <w:rFonts w:ascii="Times New Roman" w:hAnsi="Times New Roman"/>
          <w:sz w:val="24"/>
          <w:szCs w:val="24"/>
          <w:lang w:eastAsia="ru-RU"/>
        </w:rPr>
      </w:pPr>
      <w:r w:rsidRPr="00AD1844">
        <w:rPr>
          <w:rFonts w:ascii="Times New Roman" w:hAnsi="Times New Roman"/>
          <w:sz w:val="24"/>
          <w:szCs w:val="24"/>
          <w:lang w:eastAsia="ru-RU"/>
        </w:rPr>
        <w:t xml:space="preserve">1) </w:t>
      </w:r>
      <w:r w:rsidRPr="00AD1844">
        <w:rPr>
          <w:rFonts w:ascii="Times New Roman" w:eastAsia="Times New Roman" w:hAnsi="Times New Roman"/>
          <w:sz w:val="24"/>
          <w:szCs w:val="24"/>
          <w:lang w:eastAsia="ru-RU"/>
        </w:rPr>
        <w:t>понимание особой роли России в мировой истории, вос</w:t>
      </w:r>
      <w:r w:rsidRPr="00AD1844">
        <w:rPr>
          <w:rFonts w:ascii="Times New Roman" w:eastAsia="Times New Roman" w:hAnsi="Times New Roman"/>
          <w:sz w:val="24"/>
          <w:szCs w:val="24"/>
          <w:lang w:eastAsia="ru-RU"/>
        </w:rPr>
        <w:softHyphen/>
        <w:t>питание чувства гордости за национальные свершения, откры</w:t>
      </w:r>
      <w:r w:rsidRPr="00AD1844">
        <w:rPr>
          <w:rFonts w:ascii="Times New Roman" w:eastAsia="Times New Roman" w:hAnsi="Times New Roman"/>
          <w:sz w:val="24"/>
          <w:szCs w:val="24"/>
          <w:lang w:eastAsia="ru-RU"/>
        </w:rPr>
        <w:softHyphen/>
        <w:t>тия, победы;</w:t>
      </w:r>
    </w:p>
    <w:p w:rsidR="002740C6" w:rsidRPr="00AD1844" w:rsidRDefault="002740C6" w:rsidP="002740C6">
      <w:pPr>
        <w:shd w:val="clear" w:color="auto" w:fill="FFFFFF"/>
        <w:autoSpaceDE w:val="0"/>
        <w:autoSpaceDN w:val="0"/>
        <w:adjustRightInd w:val="0"/>
        <w:spacing w:after="0" w:line="240" w:lineRule="auto"/>
        <w:ind w:left="284" w:right="-427" w:firstLine="567"/>
        <w:rPr>
          <w:rFonts w:ascii="Times New Roman" w:hAnsi="Times New Roman"/>
          <w:sz w:val="24"/>
          <w:szCs w:val="24"/>
          <w:lang w:eastAsia="ru-RU"/>
        </w:rPr>
      </w:pPr>
      <w:r w:rsidRPr="00AD1844">
        <w:rPr>
          <w:rFonts w:ascii="Times New Roman" w:hAnsi="Times New Roman"/>
          <w:sz w:val="24"/>
          <w:szCs w:val="24"/>
          <w:lang w:eastAsia="ru-RU"/>
        </w:rPr>
        <w:t xml:space="preserve">2) </w:t>
      </w:r>
      <w:proofErr w:type="spellStart"/>
      <w:r w:rsidRPr="00AD1844">
        <w:rPr>
          <w:rFonts w:ascii="Times New Roman" w:eastAsia="Times New Roman" w:hAnsi="Times New Roman"/>
          <w:sz w:val="24"/>
          <w:szCs w:val="24"/>
          <w:lang w:eastAsia="ru-RU"/>
        </w:rPr>
        <w:t>сформированность</w:t>
      </w:r>
      <w:proofErr w:type="spellEnd"/>
      <w:r w:rsidRPr="00AD1844">
        <w:rPr>
          <w:rFonts w:ascii="Times New Roman" w:eastAsia="Times New Roman" w:hAnsi="Times New Roman"/>
          <w:sz w:val="24"/>
          <w:szCs w:val="24"/>
          <w:lang w:eastAsia="ru-RU"/>
        </w:rPr>
        <w:t xml:space="preserve"> уважительного отношения к России, родному краю, своей семье, истории, культуре, природе нашей страны, её современной жизни;</w:t>
      </w:r>
    </w:p>
    <w:p w:rsidR="002740C6" w:rsidRPr="00AD1844" w:rsidRDefault="002740C6" w:rsidP="002740C6">
      <w:pPr>
        <w:shd w:val="clear" w:color="auto" w:fill="FFFFFF"/>
        <w:autoSpaceDE w:val="0"/>
        <w:autoSpaceDN w:val="0"/>
        <w:adjustRightInd w:val="0"/>
        <w:spacing w:after="0" w:line="240" w:lineRule="auto"/>
        <w:ind w:left="284" w:right="-427" w:firstLine="567"/>
        <w:rPr>
          <w:rFonts w:ascii="Times New Roman" w:hAnsi="Times New Roman"/>
          <w:sz w:val="24"/>
          <w:szCs w:val="24"/>
          <w:lang w:eastAsia="ru-RU"/>
        </w:rPr>
      </w:pPr>
      <w:r w:rsidRPr="00AD1844">
        <w:rPr>
          <w:rFonts w:ascii="Times New Roman" w:hAnsi="Times New Roman"/>
          <w:sz w:val="24"/>
          <w:szCs w:val="24"/>
          <w:lang w:eastAsia="ru-RU"/>
        </w:rPr>
        <w:t xml:space="preserve">3) </w:t>
      </w:r>
      <w:r w:rsidRPr="00AD1844">
        <w:rPr>
          <w:rFonts w:ascii="Times New Roman" w:eastAsia="Times New Roman" w:hAnsi="Times New Roman"/>
          <w:sz w:val="24"/>
          <w:szCs w:val="24"/>
          <w:lang w:eastAsia="ru-RU"/>
        </w:rPr>
        <w:t xml:space="preserve">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w:t>
      </w:r>
      <w:proofErr w:type="spellStart"/>
      <w:r w:rsidRPr="00AD1844">
        <w:rPr>
          <w:rFonts w:ascii="Times New Roman" w:eastAsia="Times New Roman" w:hAnsi="Times New Roman"/>
          <w:sz w:val="24"/>
          <w:szCs w:val="24"/>
          <w:lang w:eastAsia="ru-RU"/>
        </w:rPr>
        <w:t>здоровьесберегающего</w:t>
      </w:r>
      <w:proofErr w:type="spellEnd"/>
      <w:r w:rsidRPr="00AD1844">
        <w:rPr>
          <w:rFonts w:ascii="Times New Roman" w:eastAsia="Times New Roman" w:hAnsi="Times New Roman"/>
          <w:sz w:val="24"/>
          <w:szCs w:val="24"/>
          <w:lang w:eastAsia="ru-RU"/>
        </w:rPr>
        <w:t xml:space="preserve"> поведения в природной и социальной среде;</w:t>
      </w:r>
    </w:p>
    <w:p w:rsidR="002740C6" w:rsidRPr="00AD1844" w:rsidRDefault="002740C6" w:rsidP="002740C6">
      <w:pPr>
        <w:shd w:val="clear" w:color="auto" w:fill="FFFFFF"/>
        <w:autoSpaceDE w:val="0"/>
        <w:autoSpaceDN w:val="0"/>
        <w:adjustRightInd w:val="0"/>
        <w:spacing w:after="0" w:line="240" w:lineRule="auto"/>
        <w:ind w:left="284" w:right="-427" w:firstLine="567"/>
        <w:rPr>
          <w:rFonts w:ascii="Times New Roman" w:hAnsi="Times New Roman"/>
          <w:sz w:val="24"/>
          <w:szCs w:val="24"/>
          <w:lang w:eastAsia="ru-RU"/>
        </w:rPr>
      </w:pPr>
      <w:r w:rsidRPr="00AD1844">
        <w:rPr>
          <w:rFonts w:ascii="Times New Roman" w:hAnsi="Times New Roman"/>
          <w:sz w:val="24"/>
          <w:szCs w:val="24"/>
          <w:lang w:eastAsia="ru-RU"/>
        </w:rPr>
        <w:t xml:space="preserve">4) </w:t>
      </w:r>
      <w:r w:rsidRPr="00AD1844">
        <w:rPr>
          <w:rFonts w:ascii="Times New Roman" w:eastAsia="Times New Roman" w:hAnsi="Times New Roman"/>
          <w:sz w:val="24"/>
          <w:szCs w:val="24"/>
          <w:lang w:eastAsia="ru-RU"/>
        </w:rPr>
        <w:t>освоение доступных способов изучения природы и обще</w:t>
      </w:r>
      <w:r w:rsidRPr="00AD1844">
        <w:rPr>
          <w:rFonts w:ascii="Times New Roman" w:eastAsia="Times New Roman" w:hAnsi="Times New Roman"/>
          <w:sz w:val="24"/>
          <w:szCs w:val="24"/>
          <w:lang w:eastAsia="ru-RU"/>
        </w:rPr>
        <w:softHyphen/>
        <w:t>ства (наблюдение, запись, измерение, опыт, сравнение, клас</w:t>
      </w:r>
      <w:r w:rsidRPr="00AD1844">
        <w:rPr>
          <w:rFonts w:ascii="Times New Roman" w:eastAsia="Times New Roman" w:hAnsi="Times New Roman"/>
          <w:sz w:val="24"/>
          <w:szCs w:val="24"/>
          <w:lang w:eastAsia="ru-RU"/>
        </w:rPr>
        <w:softHyphen/>
        <w:t>сификация и др. с получением информации из семейных ар</w:t>
      </w:r>
      <w:r w:rsidRPr="00AD1844">
        <w:rPr>
          <w:rFonts w:ascii="Times New Roman" w:eastAsia="Times New Roman" w:hAnsi="Times New Roman"/>
          <w:sz w:val="24"/>
          <w:szCs w:val="24"/>
          <w:lang w:eastAsia="ru-RU"/>
        </w:rPr>
        <w:softHyphen/>
        <w:t>хивов, от окружающих людей, в открытом информационном пространстве);</w:t>
      </w:r>
    </w:p>
    <w:p w:rsidR="002740C6" w:rsidRPr="00AD1844" w:rsidRDefault="002740C6" w:rsidP="002740C6">
      <w:pPr>
        <w:shd w:val="clear" w:color="auto" w:fill="FFFFFF"/>
        <w:autoSpaceDE w:val="0"/>
        <w:autoSpaceDN w:val="0"/>
        <w:adjustRightInd w:val="0"/>
        <w:spacing w:after="0" w:line="240" w:lineRule="auto"/>
        <w:ind w:left="284" w:right="-427" w:firstLine="567"/>
        <w:rPr>
          <w:rFonts w:ascii="Times New Roman" w:eastAsia="Times New Roman" w:hAnsi="Times New Roman"/>
          <w:sz w:val="24"/>
          <w:szCs w:val="24"/>
          <w:lang w:eastAsia="ru-RU"/>
        </w:rPr>
      </w:pPr>
      <w:r w:rsidRPr="00AD1844">
        <w:rPr>
          <w:rFonts w:ascii="Times New Roman" w:hAnsi="Times New Roman"/>
          <w:sz w:val="24"/>
          <w:szCs w:val="24"/>
          <w:lang w:eastAsia="ru-RU"/>
        </w:rPr>
        <w:t xml:space="preserve">5) </w:t>
      </w:r>
      <w:r w:rsidRPr="00AD1844">
        <w:rPr>
          <w:rFonts w:ascii="Times New Roman" w:eastAsia="Times New Roman" w:hAnsi="Times New Roman"/>
          <w:sz w:val="24"/>
          <w:szCs w:val="24"/>
          <w:lang w:eastAsia="ru-RU"/>
        </w:rPr>
        <w:t>развитие навыков устанавливать и выявлять причинно-следственные связи в окружающем мире.</w:t>
      </w:r>
    </w:p>
    <w:p w:rsidR="002740C6" w:rsidRPr="00C03E1B" w:rsidRDefault="002740C6" w:rsidP="002740C6">
      <w:pPr>
        <w:rPr>
          <w:rFonts w:ascii="Times New Roman" w:hAnsi="Times New Roman"/>
          <w:b/>
          <w:sz w:val="28"/>
          <w:szCs w:val="28"/>
        </w:rPr>
      </w:pPr>
    </w:p>
    <w:p w:rsidR="002740C6" w:rsidRPr="00B361BF" w:rsidRDefault="002740C6" w:rsidP="002740C6">
      <w:pPr>
        <w:spacing w:after="0" w:line="240" w:lineRule="auto"/>
        <w:ind w:hanging="284"/>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1 класс</w:t>
      </w:r>
    </w:p>
    <w:p w:rsidR="002740C6" w:rsidRPr="00ED1819" w:rsidRDefault="002740C6" w:rsidP="002740C6">
      <w:pPr>
        <w:spacing w:after="0" w:line="240" w:lineRule="auto"/>
        <w:ind w:firstLine="709"/>
        <w:rPr>
          <w:rFonts w:ascii="Times New Roman" w:eastAsia="Times New Roman" w:hAnsi="Times New Roman"/>
          <w:sz w:val="24"/>
          <w:szCs w:val="24"/>
          <w:lang w:eastAsia="ru-RU"/>
        </w:rPr>
      </w:pPr>
      <w:r w:rsidRPr="00ED1819">
        <w:rPr>
          <w:rFonts w:ascii="Times New Roman" w:eastAsia="Times New Roman" w:hAnsi="Times New Roman"/>
          <w:b/>
          <w:bCs/>
          <w:sz w:val="24"/>
          <w:szCs w:val="24"/>
          <w:lang w:eastAsia="ru-RU"/>
        </w:rPr>
        <w:t>Личностными результатами</w:t>
      </w:r>
      <w:r w:rsidRPr="00ED1819">
        <w:rPr>
          <w:rFonts w:ascii="Times New Roman" w:eastAsia="Times New Roman" w:hAnsi="Times New Roman"/>
          <w:sz w:val="24"/>
          <w:szCs w:val="24"/>
          <w:lang w:eastAsia="ru-RU"/>
        </w:rPr>
        <w:t> изучения курса «Окружающий мир» является формирование следующих умений:</w:t>
      </w:r>
    </w:p>
    <w:p w:rsidR="002740C6" w:rsidRPr="00ED1819" w:rsidRDefault="002740C6" w:rsidP="002740C6">
      <w:pPr>
        <w:spacing w:after="0" w:line="240" w:lineRule="auto"/>
        <w:ind w:firstLine="709"/>
        <w:rPr>
          <w:rFonts w:ascii="Times New Roman" w:eastAsia="Times New Roman" w:hAnsi="Times New Roman"/>
          <w:sz w:val="24"/>
          <w:szCs w:val="24"/>
          <w:lang w:eastAsia="ru-RU"/>
        </w:rPr>
      </w:pPr>
      <w:r w:rsidRPr="00ED1819">
        <w:rPr>
          <w:rFonts w:ascii="Times New Roman" w:eastAsia="Times New Roman" w:hAnsi="Times New Roman"/>
          <w:i/>
          <w:iCs/>
          <w:sz w:val="24"/>
          <w:szCs w:val="24"/>
          <w:lang w:eastAsia="ru-RU"/>
        </w:rPr>
        <w:t>Оценивать</w:t>
      </w:r>
      <w:r w:rsidRPr="00ED1819">
        <w:rPr>
          <w:rFonts w:ascii="Times New Roman" w:eastAsia="Times New Roman" w:hAnsi="Times New Roman"/>
          <w:sz w:val="24"/>
          <w:szCs w:val="24"/>
          <w:lang w:eastAsia="ru-RU"/>
        </w:rPr>
        <w:t> жизненные ситуации (поступки людей) с точки зрения общепринятых норм и ценностей: в предложенных ситуациях отмечать конкретные поступки, которые можно оценить как хорошие или плохие.</w:t>
      </w:r>
    </w:p>
    <w:p w:rsidR="002740C6" w:rsidRPr="00ED1819" w:rsidRDefault="002740C6" w:rsidP="002740C6">
      <w:pPr>
        <w:spacing w:after="0" w:line="240" w:lineRule="auto"/>
        <w:ind w:firstLine="709"/>
        <w:rPr>
          <w:rFonts w:ascii="Times New Roman" w:eastAsia="Times New Roman" w:hAnsi="Times New Roman"/>
          <w:sz w:val="24"/>
          <w:szCs w:val="24"/>
          <w:lang w:eastAsia="ru-RU"/>
        </w:rPr>
      </w:pPr>
      <w:r w:rsidRPr="00ED1819">
        <w:rPr>
          <w:rFonts w:ascii="Times New Roman" w:eastAsia="Times New Roman" w:hAnsi="Times New Roman"/>
          <w:i/>
          <w:iCs/>
          <w:sz w:val="24"/>
          <w:szCs w:val="24"/>
          <w:lang w:eastAsia="ru-RU"/>
        </w:rPr>
        <w:t>Объяснять</w:t>
      </w:r>
      <w:r w:rsidRPr="00ED1819">
        <w:rPr>
          <w:rFonts w:ascii="Times New Roman" w:eastAsia="Times New Roman" w:hAnsi="Times New Roman"/>
          <w:sz w:val="24"/>
          <w:szCs w:val="24"/>
          <w:lang w:eastAsia="ru-RU"/>
        </w:rPr>
        <w:t> с позиции общечеловеческих нравственных ценностей, почему конкретные поступки можно оценить как хорошие или плохие.</w:t>
      </w:r>
    </w:p>
    <w:p w:rsidR="002740C6" w:rsidRPr="00ED1819" w:rsidRDefault="002740C6" w:rsidP="002740C6">
      <w:pPr>
        <w:spacing w:after="0" w:line="240" w:lineRule="auto"/>
        <w:ind w:firstLine="709"/>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Самостоятельно </w:t>
      </w:r>
      <w:r w:rsidRPr="00ED1819">
        <w:rPr>
          <w:rFonts w:ascii="Times New Roman" w:eastAsia="Times New Roman" w:hAnsi="Times New Roman"/>
          <w:i/>
          <w:iCs/>
          <w:sz w:val="24"/>
          <w:szCs w:val="24"/>
          <w:lang w:eastAsia="ru-RU"/>
        </w:rPr>
        <w:t>определять</w:t>
      </w:r>
      <w:r w:rsidRPr="00ED1819">
        <w:rPr>
          <w:rFonts w:ascii="Times New Roman" w:eastAsia="Times New Roman" w:hAnsi="Times New Roman"/>
          <w:sz w:val="24"/>
          <w:szCs w:val="24"/>
          <w:lang w:eastAsia="ru-RU"/>
        </w:rPr>
        <w:t> и </w:t>
      </w:r>
      <w:r w:rsidRPr="00ED1819">
        <w:rPr>
          <w:rFonts w:ascii="Times New Roman" w:eastAsia="Times New Roman" w:hAnsi="Times New Roman"/>
          <w:i/>
          <w:iCs/>
          <w:sz w:val="24"/>
          <w:szCs w:val="24"/>
          <w:lang w:eastAsia="ru-RU"/>
        </w:rPr>
        <w:t>высказывать</w:t>
      </w:r>
      <w:r w:rsidRPr="00ED1819">
        <w:rPr>
          <w:rFonts w:ascii="Times New Roman" w:eastAsia="Times New Roman" w:hAnsi="Times New Roman"/>
          <w:sz w:val="24"/>
          <w:szCs w:val="24"/>
          <w:lang w:eastAsia="ru-RU"/>
        </w:rPr>
        <w:t> самые простые общие для всех людей правила поведения (основы общечеловеческих нравственных ценностей).</w:t>
      </w:r>
    </w:p>
    <w:p w:rsidR="002740C6" w:rsidRPr="00ED1819" w:rsidRDefault="002740C6" w:rsidP="002740C6">
      <w:pPr>
        <w:spacing w:after="0" w:line="240" w:lineRule="auto"/>
        <w:ind w:firstLine="709"/>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В предложенных ситуациях, опираясь на общие для всех простые правила поведения,</w:t>
      </w:r>
      <w:r w:rsidR="007048AB">
        <w:rPr>
          <w:rFonts w:ascii="Times New Roman" w:eastAsia="Times New Roman" w:hAnsi="Times New Roman"/>
          <w:sz w:val="24"/>
          <w:szCs w:val="24"/>
          <w:lang w:eastAsia="ru-RU"/>
        </w:rPr>
        <w:t xml:space="preserve"> </w:t>
      </w:r>
      <w:r w:rsidRPr="00ED1819">
        <w:rPr>
          <w:rFonts w:ascii="Times New Roman" w:eastAsia="Times New Roman" w:hAnsi="Times New Roman"/>
          <w:i/>
          <w:iCs/>
          <w:sz w:val="24"/>
          <w:szCs w:val="24"/>
          <w:lang w:eastAsia="ru-RU"/>
        </w:rPr>
        <w:t>делать выбор</w:t>
      </w:r>
      <w:r w:rsidRPr="00ED1819">
        <w:rPr>
          <w:rFonts w:ascii="Times New Roman" w:eastAsia="Times New Roman" w:hAnsi="Times New Roman"/>
          <w:sz w:val="24"/>
          <w:szCs w:val="24"/>
          <w:lang w:eastAsia="ru-RU"/>
        </w:rPr>
        <w:t>, какой поступок совершить.</w:t>
      </w:r>
    </w:p>
    <w:p w:rsidR="002740C6" w:rsidRPr="00ED1819" w:rsidRDefault="002740C6" w:rsidP="002740C6">
      <w:pPr>
        <w:spacing w:after="0" w:line="240" w:lineRule="auto"/>
        <w:ind w:firstLine="709"/>
        <w:rPr>
          <w:rFonts w:ascii="Times New Roman" w:eastAsia="Times New Roman" w:hAnsi="Times New Roman"/>
          <w:sz w:val="24"/>
          <w:szCs w:val="24"/>
          <w:lang w:eastAsia="ru-RU"/>
        </w:rPr>
      </w:pPr>
      <w:proofErr w:type="spellStart"/>
      <w:r w:rsidRPr="00ED1819">
        <w:rPr>
          <w:rFonts w:ascii="Times New Roman" w:eastAsia="Times New Roman" w:hAnsi="Times New Roman"/>
          <w:b/>
          <w:bCs/>
          <w:sz w:val="24"/>
          <w:szCs w:val="24"/>
          <w:lang w:eastAsia="ru-RU"/>
        </w:rPr>
        <w:t>Метапредметными</w:t>
      </w:r>
      <w:proofErr w:type="spellEnd"/>
      <w:r w:rsidRPr="00ED1819">
        <w:rPr>
          <w:rFonts w:ascii="Times New Roman" w:eastAsia="Times New Roman" w:hAnsi="Times New Roman"/>
          <w:b/>
          <w:bCs/>
          <w:sz w:val="24"/>
          <w:szCs w:val="24"/>
          <w:lang w:eastAsia="ru-RU"/>
        </w:rPr>
        <w:t xml:space="preserve"> результатами</w:t>
      </w:r>
      <w:r w:rsidRPr="00ED1819">
        <w:rPr>
          <w:rFonts w:ascii="Times New Roman" w:eastAsia="Times New Roman" w:hAnsi="Times New Roman"/>
          <w:sz w:val="24"/>
          <w:szCs w:val="24"/>
          <w:lang w:eastAsia="ru-RU"/>
        </w:rPr>
        <w:t> изучения курса «Окружающий мир» в 1-м классе является формирование следующих универсальных учебных действий (УУД).</w:t>
      </w:r>
    </w:p>
    <w:p w:rsidR="002740C6" w:rsidRPr="00ED1819" w:rsidRDefault="002740C6" w:rsidP="002740C6">
      <w:pPr>
        <w:spacing w:after="0" w:line="240" w:lineRule="auto"/>
        <w:ind w:firstLine="709"/>
        <w:rPr>
          <w:rFonts w:ascii="Times New Roman" w:eastAsia="Times New Roman" w:hAnsi="Times New Roman"/>
          <w:b/>
          <w:sz w:val="24"/>
          <w:szCs w:val="24"/>
          <w:lang w:eastAsia="ru-RU"/>
        </w:rPr>
      </w:pPr>
      <w:r w:rsidRPr="00ED1819">
        <w:rPr>
          <w:rFonts w:ascii="Times New Roman" w:eastAsia="Times New Roman" w:hAnsi="Times New Roman"/>
          <w:b/>
          <w:iCs/>
          <w:sz w:val="24"/>
          <w:szCs w:val="24"/>
          <w:lang w:eastAsia="ru-RU"/>
        </w:rPr>
        <w:t>Регулятивные УУД:</w:t>
      </w:r>
    </w:p>
    <w:p w:rsidR="002740C6" w:rsidRPr="00ED1819" w:rsidRDefault="002740C6" w:rsidP="002740C6">
      <w:pPr>
        <w:spacing w:after="0" w:line="240" w:lineRule="auto"/>
        <w:ind w:firstLine="709"/>
        <w:rPr>
          <w:rFonts w:ascii="Times New Roman" w:eastAsia="Times New Roman" w:hAnsi="Times New Roman"/>
          <w:sz w:val="24"/>
          <w:szCs w:val="24"/>
          <w:lang w:eastAsia="ru-RU"/>
        </w:rPr>
      </w:pPr>
      <w:r w:rsidRPr="00ED1819">
        <w:rPr>
          <w:rFonts w:ascii="Times New Roman" w:eastAsia="Times New Roman" w:hAnsi="Times New Roman"/>
          <w:i/>
          <w:iCs/>
          <w:sz w:val="24"/>
          <w:szCs w:val="24"/>
          <w:lang w:eastAsia="ru-RU"/>
        </w:rPr>
        <w:t>Определять</w:t>
      </w:r>
      <w:r w:rsidRPr="00ED1819">
        <w:rPr>
          <w:rFonts w:ascii="Times New Roman" w:eastAsia="Times New Roman" w:hAnsi="Times New Roman"/>
          <w:sz w:val="24"/>
          <w:szCs w:val="24"/>
          <w:lang w:eastAsia="ru-RU"/>
        </w:rPr>
        <w:t> и </w:t>
      </w:r>
      <w:r w:rsidRPr="00ED1819">
        <w:rPr>
          <w:rFonts w:ascii="Times New Roman" w:eastAsia="Times New Roman" w:hAnsi="Times New Roman"/>
          <w:i/>
          <w:iCs/>
          <w:sz w:val="24"/>
          <w:szCs w:val="24"/>
          <w:lang w:eastAsia="ru-RU"/>
        </w:rPr>
        <w:t>формулировать</w:t>
      </w:r>
      <w:r w:rsidRPr="00ED1819">
        <w:rPr>
          <w:rFonts w:ascii="Times New Roman" w:eastAsia="Times New Roman" w:hAnsi="Times New Roman"/>
          <w:sz w:val="24"/>
          <w:szCs w:val="24"/>
          <w:lang w:eastAsia="ru-RU"/>
        </w:rPr>
        <w:t> цель деятельности на уроке с помощью учителя.</w:t>
      </w:r>
    </w:p>
    <w:p w:rsidR="002740C6" w:rsidRPr="00ED1819" w:rsidRDefault="002740C6" w:rsidP="002740C6">
      <w:pPr>
        <w:spacing w:after="0" w:line="240" w:lineRule="auto"/>
        <w:ind w:firstLine="709"/>
        <w:rPr>
          <w:rFonts w:ascii="Times New Roman" w:eastAsia="Times New Roman" w:hAnsi="Times New Roman"/>
          <w:sz w:val="24"/>
          <w:szCs w:val="24"/>
          <w:lang w:eastAsia="ru-RU"/>
        </w:rPr>
      </w:pPr>
      <w:r w:rsidRPr="00ED1819">
        <w:rPr>
          <w:rFonts w:ascii="Times New Roman" w:eastAsia="Times New Roman" w:hAnsi="Times New Roman"/>
          <w:i/>
          <w:iCs/>
          <w:sz w:val="24"/>
          <w:szCs w:val="24"/>
          <w:lang w:eastAsia="ru-RU"/>
        </w:rPr>
        <w:t>Проговаривать</w:t>
      </w:r>
      <w:r w:rsidRPr="00ED1819">
        <w:rPr>
          <w:rFonts w:ascii="Times New Roman" w:eastAsia="Times New Roman" w:hAnsi="Times New Roman"/>
          <w:sz w:val="24"/>
          <w:szCs w:val="24"/>
          <w:lang w:eastAsia="ru-RU"/>
        </w:rPr>
        <w:t> последовательность действий на уроке.</w:t>
      </w:r>
    </w:p>
    <w:p w:rsidR="002740C6" w:rsidRPr="00ED1819" w:rsidRDefault="002740C6" w:rsidP="002740C6">
      <w:pPr>
        <w:spacing w:after="0" w:line="240" w:lineRule="auto"/>
        <w:ind w:firstLine="709"/>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Учиться </w:t>
      </w:r>
      <w:r w:rsidRPr="00ED1819">
        <w:rPr>
          <w:rFonts w:ascii="Times New Roman" w:eastAsia="Times New Roman" w:hAnsi="Times New Roman"/>
          <w:i/>
          <w:iCs/>
          <w:sz w:val="24"/>
          <w:szCs w:val="24"/>
          <w:lang w:eastAsia="ru-RU"/>
        </w:rPr>
        <w:t>высказывать</w:t>
      </w:r>
      <w:r w:rsidRPr="00ED1819">
        <w:rPr>
          <w:rFonts w:ascii="Times New Roman" w:eastAsia="Times New Roman" w:hAnsi="Times New Roman"/>
          <w:sz w:val="24"/>
          <w:szCs w:val="24"/>
          <w:lang w:eastAsia="ru-RU"/>
        </w:rPr>
        <w:t> своё предположение (версию) на основе работы с иллюстрацией учебника.</w:t>
      </w:r>
    </w:p>
    <w:p w:rsidR="002740C6" w:rsidRPr="00ED1819" w:rsidRDefault="002740C6" w:rsidP="002740C6">
      <w:pPr>
        <w:spacing w:after="0" w:line="240" w:lineRule="auto"/>
        <w:ind w:firstLine="709"/>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Учиться </w:t>
      </w:r>
      <w:r w:rsidRPr="00ED1819">
        <w:rPr>
          <w:rFonts w:ascii="Times New Roman" w:eastAsia="Times New Roman" w:hAnsi="Times New Roman"/>
          <w:i/>
          <w:iCs/>
          <w:sz w:val="24"/>
          <w:szCs w:val="24"/>
          <w:lang w:eastAsia="ru-RU"/>
        </w:rPr>
        <w:t>работать</w:t>
      </w:r>
      <w:r w:rsidRPr="00ED1819">
        <w:rPr>
          <w:rFonts w:ascii="Times New Roman" w:eastAsia="Times New Roman" w:hAnsi="Times New Roman"/>
          <w:sz w:val="24"/>
          <w:szCs w:val="24"/>
          <w:lang w:eastAsia="ru-RU"/>
        </w:rPr>
        <w:t> по предложенному учителем плану.</w:t>
      </w:r>
    </w:p>
    <w:p w:rsidR="002740C6" w:rsidRPr="00ED1819" w:rsidRDefault="002740C6" w:rsidP="002740C6">
      <w:pPr>
        <w:spacing w:after="0" w:line="240" w:lineRule="auto"/>
        <w:ind w:firstLine="709"/>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Средством формирования этих действий служит технология проблемного диалога на этапе изучения нового материала.</w:t>
      </w:r>
    </w:p>
    <w:p w:rsidR="002740C6" w:rsidRPr="00ED1819" w:rsidRDefault="002740C6" w:rsidP="002740C6">
      <w:pPr>
        <w:spacing w:after="0" w:line="240" w:lineRule="auto"/>
        <w:ind w:firstLine="709"/>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Учиться </w:t>
      </w:r>
      <w:r w:rsidRPr="00ED1819">
        <w:rPr>
          <w:rFonts w:ascii="Times New Roman" w:eastAsia="Times New Roman" w:hAnsi="Times New Roman"/>
          <w:i/>
          <w:iCs/>
          <w:sz w:val="24"/>
          <w:szCs w:val="24"/>
          <w:lang w:eastAsia="ru-RU"/>
        </w:rPr>
        <w:t>отличать</w:t>
      </w:r>
      <w:r w:rsidRPr="00ED1819">
        <w:rPr>
          <w:rFonts w:ascii="Times New Roman" w:eastAsia="Times New Roman" w:hAnsi="Times New Roman"/>
          <w:sz w:val="24"/>
          <w:szCs w:val="24"/>
          <w:lang w:eastAsia="ru-RU"/>
        </w:rPr>
        <w:t> </w:t>
      </w:r>
      <w:proofErr w:type="gramStart"/>
      <w:r w:rsidRPr="00ED1819">
        <w:rPr>
          <w:rFonts w:ascii="Times New Roman" w:eastAsia="Times New Roman" w:hAnsi="Times New Roman"/>
          <w:sz w:val="24"/>
          <w:szCs w:val="24"/>
          <w:lang w:eastAsia="ru-RU"/>
        </w:rPr>
        <w:t>верно</w:t>
      </w:r>
      <w:proofErr w:type="gramEnd"/>
      <w:r w:rsidRPr="00ED1819">
        <w:rPr>
          <w:rFonts w:ascii="Times New Roman" w:eastAsia="Times New Roman" w:hAnsi="Times New Roman"/>
          <w:sz w:val="24"/>
          <w:szCs w:val="24"/>
          <w:lang w:eastAsia="ru-RU"/>
        </w:rPr>
        <w:t xml:space="preserve"> выполненное задание от неверного.</w:t>
      </w:r>
    </w:p>
    <w:p w:rsidR="002740C6" w:rsidRPr="00ED1819" w:rsidRDefault="002740C6" w:rsidP="002740C6">
      <w:pPr>
        <w:spacing w:after="0" w:line="240" w:lineRule="auto"/>
        <w:ind w:firstLine="709"/>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Учиться совместно с учителем и другими учениками давать эмоциональную </w:t>
      </w:r>
      <w:r w:rsidRPr="00ED1819">
        <w:rPr>
          <w:rFonts w:ascii="Times New Roman" w:eastAsia="Times New Roman" w:hAnsi="Times New Roman"/>
          <w:i/>
          <w:iCs/>
          <w:sz w:val="24"/>
          <w:szCs w:val="24"/>
          <w:lang w:eastAsia="ru-RU"/>
        </w:rPr>
        <w:t>оценку</w:t>
      </w:r>
      <w:r w:rsidR="007048AB">
        <w:rPr>
          <w:rFonts w:ascii="Times New Roman" w:eastAsia="Times New Roman" w:hAnsi="Times New Roman"/>
          <w:i/>
          <w:iCs/>
          <w:sz w:val="24"/>
          <w:szCs w:val="24"/>
          <w:lang w:eastAsia="ru-RU"/>
        </w:rPr>
        <w:t xml:space="preserve"> </w:t>
      </w:r>
      <w:r w:rsidRPr="00ED1819">
        <w:rPr>
          <w:rFonts w:ascii="Times New Roman" w:eastAsia="Times New Roman" w:hAnsi="Times New Roman"/>
          <w:sz w:val="24"/>
          <w:szCs w:val="24"/>
          <w:lang w:eastAsia="ru-RU"/>
        </w:rPr>
        <w:t>деятельности класса на уроке.</w:t>
      </w:r>
    </w:p>
    <w:p w:rsidR="002740C6" w:rsidRPr="00ED1819" w:rsidRDefault="002740C6" w:rsidP="002740C6">
      <w:pPr>
        <w:spacing w:after="0" w:line="240" w:lineRule="auto"/>
        <w:ind w:firstLine="709"/>
        <w:rPr>
          <w:rFonts w:ascii="Times New Roman" w:eastAsia="Times New Roman" w:hAnsi="Times New Roman"/>
          <w:b/>
          <w:sz w:val="24"/>
          <w:szCs w:val="24"/>
          <w:lang w:eastAsia="ru-RU"/>
        </w:rPr>
      </w:pPr>
      <w:r w:rsidRPr="00ED1819">
        <w:rPr>
          <w:rFonts w:ascii="Times New Roman" w:eastAsia="Times New Roman" w:hAnsi="Times New Roman"/>
          <w:b/>
          <w:iCs/>
          <w:sz w:val="24"/>
          <w:szCs w:val="24"/>
          <w:lang w:eastAsia="ru-RU"/>
        </w:rPr>
        <w:t>Познавательные УУД:</w:t>
      </w:r>
    </w:p>
    <w:p w:rsidR="002740C6" w:rsidRPr="00ED1819" w:rsidRDefault="002740C6" w:rsidP="002740C6">
      <w:pPr>
        <w:spacing w:after="0" w:line="240" w:lineRule="auto"/>
        <w:ind w:firstLine="709"/>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lastRenderedPageBreak/>
        <w:t>Ориентироваться в своей системе знаний: </w:t>
      </w:r>
      <w:r w:rsidRPr="00ED1819">
        <w:rPr>
          <w:rFonts w:ascii="Times New Roman" w:eastAsia="Times New Roman" w:hAnsi="Times New Roman"/>
          <w:i/>
          <w:iCs/>
          <w:sz w:val="24"/>
          <w:szCs w:val="24"/>
          <w:lang w:eastAsia="ru-RU"/>
        </w:rPr>
        <w:t>отличать</w:t>
      </w:r>
      <w:r w:rsidRPr="00ED1819">
        <w:rPr>
          <w:rFonts w:ascii="Times New Roman" w:eastAsia="Times New Roman" w:hAnsi="Times New Roman"/>
          <w:sz w:val="24"/>
          <w:szCs w:val="24"/>
          <w:lang w:eastAsia="ru-RU"/>
        </w:rPr>
        <w:t> новое от уже известного с помощью учителя.</w:t>
      </w:r>
    </w:p>
    <w:p w:rsidR="002740C6" w:rsidRPr="00ED1819" w:rsidRDefault="002740C6" w:rsidP="002740C6">
      <w:pPr>
        <w:spacing w:after="0" w:line="240" w:lineRule="auto"/>
        <w:ind w:firstLine="709"/>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Делать предварительный отбор источников информации: </w:t>
      </w:r>
      <w:r w:rsidRPr="00ED1819">
        <w:rPr>
          <w:rFonts w:ascii="Times New Roman" w:eastAsia="Times New Roman" w:hAnsi="Times New Roman"/>
          <w:i/>
          <w:iCs/>
          <w:sz w:val="24"/>
          <w:szCs w:val="24"/>
          <w:lang w:eastAsia="ru-RU"/>
        </w:rPr>
        <w:t>ориентироваться</w:t>
      </w:r>
      <w:r w:rsidRPr="00ED1819">
        <w:rPr>
          <w:rFonts w:ascii="Times New Roman" w:eastAsia="Times New Roman" w:hAnsi="Times New Roman"/>
          <w:sz w:val="24"/>
          <w:szCs w:val="24"/>
          <w:lang w:eastAsia="ru-RU"/>
        </w:rPr>
        <w:t> в учебнике (на развороте, в оглавлении, в словаре).</w:t>
      </w:r>
    </w:p>
    <w:p w:rsidR="002740C6" w:rsidRPr="00ED1819" w:rsidRDefault="002740C6" w:rsidP="002740C6">
      <w:pPr>
        <w:spacing w:after="0" w:line="240" w:lineRule="auto"/>
        <w:ind w:firstLine="709"/>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Добывать новые знания: </w:t>
      </w:r>
      <w:r w:rsidRPr="00ED1819">
        <w:rPr>
          <w:rFonts w:ascii="Times New Roman" w:eastAsia="Times New Roman" w:hAnsi="Times New Roman"/>
          <w:i/>
          <w:iCs/>
          <w:sz w:val="24"/>
          <w:szCs w:val="24"/>
          <w:lang w:eastAsia="ru-RU"/>
        </w:rPr>
        <w:t>находить ответы</w:t>
      </w:r>
      <w:r w:rsidRPr="00ED1819">
        <w:rPr>
          <w:rFonts w:ascii="Times New Roman" w:eastAsia="Times New Roman" w:hAnsi="Times New Roman"/>
          <w:sz w:val="24"/>
          <w:szCs w:val="24"/>
          <w:lang w:eastAsia="ru-RU"/>
        </w:rPr>
        <w:t> на вопросы, используя учебник, свой жизненный опыт и информацию, полученную на уроке.</w:t>
      </w:r>
    </w:p>
    <w:p w:rsidR="002740C6" w:rsidRPr="00ED1819" w:rsidRDefault="002740C6" w:rsidP="002740C6">
      <w:pPr>
        <w:spacing w:after="0" w:line="240" w:lineRule="auto"/>
        <w:ind w:firstLine="709"/>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Перерабатывать полученную информацию: </w:t>
      </w:r>
      <w:r w:rsidRPr="00ED1819">
        <w:rPr>
          <w:rFonts w:ascii="Times New Roman" w:eastAsia="Times New Roman" w:hAnsi="Times New Roman"/>
          <w:i/>
          <w:iCs/>
          <w:sz w:val="24"/>
          <w:szCs w:val="24"/>
          <w:lang w:eastAsia="ru-RU"/>
        </w:rPr>
        <w:t>делать выводы</w:t>
      </w:r>
      <w:r w:rsidRPr="00ED1819">
        <w:rPr>
          <w:rFonts w:ascii="Times New Roman" w:eastAsia="Times New Roman" w:hAnsi="Times New Roman"/>
          <w:sz w:val="24"/>
          <w:szCs w:val="24"/>
          <w:lang w:eastAsia="ru-RU"/>
        </w:rPr>
        <w:t> в результате совместной работы всего класса.</w:t>
      </w:r>
    </w:p>
    <w:p w:rsidR="002740C6" w:rsidRPr="00ED1819" w:rsidRDefault="002740C6" w:rsidP="002740C6">
      <w:pPr>
        <w:spacing w:after="0" w:line="240" w:lineRule="auto"/>
        <w:ind w:firstLine="709"/>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Перерабатывать полученную информацию: </w:t>
      </w:r>
      <w:r w:rsidRPr="00ED1819">
        <w:rPr>
          <w:rFonts w:ascii="Times New Roman" w:eastAsia="Times New Roman" w:hAnsi="Times New Roman"/>
          <w:i/>
          <w:iCs/>
          <w:sz w:val="24"/>
          <w:szCs w:val="24"/>
          <w:lang w:eastAsia="ru-RU"/>
        </w:rPr>
        <w:t>сравнивать</w:t>
      </w:r>
      <w:r w:rsidRPr="00ED1819">
        <w:rPr>
          <w:rFonts w:ascii="Times New Roman" w:eastAsia="Times New Roman" w:hAnsi="Times New Roman"/>
          <w:sz w:val="24"/>
          <w:szCs w:val="24"/>
          <w:lang w:eastAsia="ru-RU"/>
        </w:rPr>
        <w:t> и </w:t>
      </w:r>
      <w:r w:rsidRPr="00ED1819">
        <w:rPr>
          <w:rFonts w:ascii="Times New Roman" w:eastAsia="Times New Roman" w:hAnsi="Times New Roman"/>
          <w:i/>
          <w:iCs/>
          <w:sz w:val="24"/>
          <w:szCs w:val="24"/>
          <w:lang w:eastAsia="ru-RU"/>
        </w:rPr>
        <w:t>группировать</w:t>
      </w:r>
      <w:r w:rsidRPr="00ED1819">
        <w:rPr>
          <w:rFonts w:ascii="Times New Roman" w:eastAsia="Times New Roman" w:hAnsi="Times New Roman"/>
          <w:sz w:val="24"/>
          <w:szCs w:val="24"/>
          <w:lang w:eastAsia="ru-RU"/>
        </w:rPr>
        <w:t> предметы и их образы.</w:t>
      </w:r>
    </w:p>
    <w:p w:rsidR="002740C6" w:rsidRPr="00ED1819" w:rsidRDefault="002740C6" w:rsidP="002740C6">
      <w:pPr>
        <w:spacing w:after="0" w:line="240" w:lineRule="auto"/>
        <w:ind w:firstLine="709"/>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Преобразовывать информацию из одной формы в другую: подробно </w:t>
      </w:r>
      <w:r w:rsidRPr="00ED1819">
        <w:rPr>
          <w:rFonts w:ascii="Times New Roman" w:eastAsia="Times New Roman" w:hAnsi="Times New Roman"/>
          <w:i/>
          <w:iCs/>
          <w:sz w:val="24"/>
          <w:szCs w:val="24"/>
          <w:lang w:eastAsia="ru-RU"/>
        </w:rPr>
        <w:t>пересказывать</w:t>
      </w:r>
      <w:r w:rsidR="007048AB">
        <w:rPr>
          <w:rFonts w:ascii="Times New Roman" w:eastAsia="Times New Roman" w:hAnsi="Times New Roman"/>
          <w:i/>
          <w:iCs/>
          <w:sz w:val="24"/>
          <w:szCs w:val="24"/>
          <w:lang w:eastAsia="ru-RU"/>
        </w:rPr>
        <w:t xml:space="preserve"> </w:t>
      </w:r>
      <w:r w:rsidRPr="00ED1819">
        <w:rPr>
          <w:rFonts w:ascii="Times New Roman" w:eastAsia="Times New Roman" w:hAnsi="Times New Roman"/>
          <w:sz w:val="24"/>
          <w:szCs w:val="24"/>
          <w:lang w:eastAsia="ru-RU"/>
        </w:rPr>
        <w:t>небольшие тексты, называть их тему.</w:t>
      </w:r>
    </w:p>
    <w:p w:rsidR="002740C6" w:rsidRPr="00ED1819" w:rsidRDefault="002740C6" w:rsidP="002740C6">
      <w:pPr>
        <w:spacing w:after="0" w:line="240" w:lineRule="auto"/>
        <w:ind w:firstLine="709"/>
        <w:rPr>
          <w:rFonts w:ascii="Times New Roman" w:eastAsia="Times New Roman" w:hAnsi="Times New Roman"/>
          <w:b/>
          <w:sz w:val="24"/>
          <w:szCs w:val="24"/>
          <w:lang w:eastAsia="ru-RU"/>
        </w:rPr>
      </w:pPr>
      <w:r w:rsidRPr="00ED1819">
        <w:rPr>
          <w:rFonts w:ascii="Times New Roman" w:eastAsia="Times New Roman" w:hAnsi="Times New Roman"/>
          <w:b/>
          <w:iCs/>
          <w:sz w:val="24"/>
          <w:szCs w:val="24"/>
          <w:lang w:eastAsia="ru-RU"/>
        </w:rPr>
        <w:t>Коммуникативные УУД:</w:t>
      </w:r>
    </w:p>
    <w:p w:rsidR="002740C6" w:rsidRPr="00ED1819" w:rsidRDefault="002740C6" w:rsidP="002740C6">
      <w:pPr>
        <w:spacing w:after="0" w:line="240" w:lineRule="auto"/>
        <w:ind w:firstLine="709"/>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Донести свою позицию до других: </w:t>
      </w:r>
      <w:r w:rsidRPr="00ED1819">
        <w:rPr>
          <w:rFonts w:ascii="Times New Roman" w:eastAsia="Times New Roman" w:hAnsi="Times New Roman"/>
          <w:i/>
          <w:iCs/>
          <w:sz w:val="24"/>
          <w:szCs w:val="24"/>
          <w:lang w:eastAsia="ru-RU"/>
        </w:rPr>
        <w:t>оформлять</w:t>
      </w:r>
      <w:r w:rsidRPr="00ED1819">
        <w:rPr>
          <w:rFonts w:ascii="Times New Roman" w:eastAsia="Times New Roman" w:hAnsi="Times New Roman"/>
          <w:sz w:val="24"/>
          <w:szCs w:val="24"/>
          <w:lang w:eastAsia="ru-RU"/>
        </w:rPr>
        <w:t> свою мысль в устной и письменной речи (на уровне предложения или небольшого текста).</w:t>
      </w:r>
    </w:p>
    <w:p w:rsidR="002740C6" w:rsidRPr="00ED1819" w:rsidRDefault="002740C6" w:rsidP="002740C6">
      <w:pPr>
        <w:spacing w:after="0" w:line="240" w:lineRule="auto"/>
        <w:ind w:firstLine="709"/>
        <w:rPr>
          <w:rFonts w:ascii="Times New Roman" w:eastAsia="Times New Roman" w:hAnsi="Times New Roman"/>
          <w:sz w:val="24"/>
          <w:szCs w:val="24"/>
          <w:lang w:eastAsia="ru-RU"/>
        </w:rPr>
      </w:pPr>
      <w:r w:rsidRPr="00ED1819">
        <w:rPr>
          <w:rFonts w:ascii="Times New Roman" w:eastAsia="Times New Roman" w:hAnsi="Times New Roman"/>
          <w:i/>
          <w:iCs/>
          <w:sz w:val="24"/>
          <w:szCs w:val="24"/>
          <w:lang w:eastAsia="ru-RU"/>
        </w:rPr>
        <w:t>Слушать</w:t>
      </w:r>
      <w:r w:rsidRPr="00ED1819">
        <w:rPr>
          <w:rFonts w:ascii="Times New Roman" w:eastAsia="Times New Roman" w:hAnsi="Times New Roman"/>
          <w:sz w:val="24"/>
          <w:szCs w:val="24"/>
          <w:lang w:eastAsia="ru-RU"/>
        </w:rPr>
        <w:t> и </w:t>
      </w:r>
      <w:r w:rsidRPr="00ED1819">
        <w:rPr>
          <w:rFonts w:ascii="Times New Roman" w:eastAsia="Times New Roman" w:hAnsi="Times New Roman"/>
          <w:i/>
          <w:iCs/>
          <w:sz w:val="24"/>
          <w:szCs w:val="24"/>
          <w:lang w:eastAsia="ru-RU"/>
        </w:rPr>
        <w:t>понимать</w:t>
      </w:r>
      <w:r w:rsidRPr="00ED1819">
        <w:rPr>
          <w:rFonts w:ascii="Times New Roman" w:eastAsia="Times New Roman" w:hAnsi="Times New Roman"/>
          <w:sz w:val="24"/>
          <w:szCs w:val="24"/>
          <w:lang w:eastAsia="ru-RU"/>
        </w:rPr>
        <w:t> речь других.</w:t>
      </w:r>
    </w:p>
    <w:p w:rsidR="002740C6" w:rsidRPr="00ED1819" w:rsidRDefault="002740C6" w:rsidP="002740C6">
      <w:pPr>
        <w:spacing w:after="0" w:line="240" w:lineRule="auto"/>
        <w:ind w:firstLine="709"/>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Выразительно </w:t>
      </w:r>
      <w:r w:rsidRPr="00ED1819">
        <w:rPr>
          <w:rFonts w:ascii="Times New Roman" w:eastAsia="Times New Roman" w:hAnsi="Times New Roman"/>
          <w:i/>
          <w:iCs/>
          <w:sz w:val="24"/>
          <w:szCs w:val="24"/>
          <w:lang w:eastAsia="ru-RU"/>
        </w:rPr>
        <w:t>читать</w:t>
      </w:r>
      <w:r w:rsidRPr="00ED1819">
        <w:rPr>
          <w:rFonts w:ascii="Times New Roman" w:eastAsia="Times New Roman" w:hAnsi="Times New Roman"/>
          <w:sz w:val="24"/>
          <w:szCs w:val="24"/>
          <w:lang w:eastAsia="ru-RU"/>
        </w:rPr>
        <w:t> и </w:t>
      </w:r>
      <w:r w:rsidRPr="00ED1819">
        <w:rPr>
          <w:rFonts w:ascii="Times New Roman" w:eastAsia="Times New Roman" w:hAnsi="Times New Roman"/>
          <w:i/>
          <w:iCs/>
          <w:sz w:val="24"/>
          <w:szCs w:val="24"/>
          <w:lang w:eastAsia="ru-RU"/>
        </w:rPr>
        <w:t>пересказывать</w:t>
      </w:r>
      <w:r w:rsidRPr="00ED1819">
        <w:rPr>
          <w:rFonts w:ascii="Times New Roman" w:eastAsia="Times New Roman" w:hAnsi="Times New Roman"/>
          <w:sz w:val="24"/>
          <w:szCs w:val="24"/>
          <w:lang w:eastAsia="ru-RU"/>
        </w:rPr>
        <w:t> текст.</w:t>
      </w:r>
    </w:p>
    <w:p w:rsidR="002740C6" w:rsidRPr="00ED1819" w:rsidRDefault="002740C6" w:rsidP="002740C6">
      <w:pPr>
        <w:spacing w:after="0" w:line="240" w:lineRule="auto"/>
        <w:ind w:firstLine="709"/>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Совместно договариваться о правилах общения и поведения в школе и следовать им.</w:t>
      </w:r>
    </w:p>
    <w:p w:rsidR="002740C6" w:rsidRPr="00ED1819" w:rsidRDefault="002740C6" w:rsidP="002740C6">
      <w:pPr>
        <w:spacing w:after="0" w:line="240" w:lineRule="auto"/>
        <w:ind w:firstLine="709"/>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Учиться выполнять различные роли в группе (лидера, исполнителя, критика).</w:t>
      </w:r>
    </w:p>
    <w:p w:rsidR="002740C6" w:rsidRPr="00ED1819" w:rsidRDefault="002740C6" w:rsidP="002740C6">
      <w:pPr>
        <w:spacing w:after="0" w:line="240" w:lineRule="auto"/>
        <w:ind w:firstLine="709"/>
        <w:rPr>
          <w:rFonts w:ascii="Times New Roman" w:eastAsia="Times New Roman" w:hAnsi="Times New Roman"/>
          <w:sz w:val="24"/>
          <w:szCs w:val="24"/>
          <w:lang w:eastAsia="ru-RU"/>
        </w:rPr>
      </w:pPr>
      <w:r w:rsidRPr="00ED1819">
        <w:rPr>
          <w:rFonts w:ascii="Times New Roman" w:eastAsia="Times New Roman" w:hAnsi="Times New Roman"/>
          <w:b/>
          <w:bCs/>
          <w:sz w:val="24"/>
          <w:szCs w:val="24"/>
          <w:lang w:eastAsia="ru-RU"/>
        </w:rPr>
        <w:t>Предметными результатами</w:t>
      </w:r>
      <w:r w:rsidRPr="00ED1819">
        <w:rPr>
          <w:rFonts w:ascii="Times New Roman" w:eastAsia="Times New Roman" w:hAnsi="Times New Roman"/>
          <w:sz w:val="24"/>
          <w:szCs w:val="24"/>
          <w:lang w:eastAsia="ru-RU"/>
        </w:rPr>
        <w:t xml:space="preserve"> изучения курса «Окружающий мир» в 1-м классе является </w:t>
      </w:r>
      <w:proofErr w:type="spellStart"/>
      <w:r w:rsidRPr="00ED1819">
        <w:rPr>
          <w:rFonts w:ascii="Times New Roman" w:eastAsia="Times New Roman" w:hAnsi="Times New Roman"/>
          <w:sz w:val="24"/>
          <w:szCs w:val="24"/>
          <w:lang w:eastAsia="ru-RU"/>
        </w:rPr>
        <w:t>сформированность</w:t>
      </w:r>
      <w:proofErr w:type="spellEnd"/>
      <w:r w:rsidRPr="00ED1819">
        <w:rPr>
          <w:rFonts w:ascii="Times New Roman" w:eastAsia="Times New Roman" w:hAnsi="Times New Roman"/>
          <w:sz w:val="24"/>
          <w:szCs w:val="24"/>
          <w:lang w:eastAsia="ru-RU"/>
        </w:rPr>
        <w:t xml:space="preserve"> следующих умений:</w:t>
      </w:r>
    </w:p>
    <w:p w:rsidR="002740C6" w:rsidRPr="00ED1819" w:rsidRDefault="002740C6" w:rsidP="002740C6">
      <w:pPr>
        <w:spacing w:after="0" w:line="240" w:lineRule="auto"/>
        <w:ind w:firstLine="709"/>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-называть окружающие предметы и их взаимосвязи;</w:t>
      </w:r>
    </w:p>
    <w:p w:rsidR="002740C6" w:rsidRPr="00ED1819" w:rsidRDefault="002740C6" w:rsidP="002740C6">
      <w:pPr>
        <w:spacing w:after="0" w:line="240" w:lineRule="auto"/>
        <w:ind w:firstLine="709"/>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-объяснять, как люди помогают друг другу жить;</w:t>
      </w:r>
    </w:p>
    <w:p w:rsidR="002740C6" w:rsidRPr="00ED1819" w:rsidRDefault="002740C6" w:rsidP="002740C6">
      <w:pPr>
        <w:spacing w:after="0" w:line="240" w:lineRule="auto"/>
        <w:ind w:firstLine="709"/>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-называть живые и неживые природные богатства и их роль в жизни человека;</w:t>
      </w:r>
    </w:p>
    <w:p w:rsidR="002740C6" w:rsidRPr="00ED1819" w:rsidRDefault="002740C6" w:rsidP="002740C6">
      <w:pPr>
        <w:spacing w:after="0" w:line="240" w:lineRule="auto"/>
        <w:ind w:firstLine="709"/>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-называть основные особенности каждого времени года.</w:t>
      </w:r>
    </w:p>
    <w:p w:rsidR="002740C6" w:rsidRPr="00ED1819" w:rsidRDefault="002740C6" w:rsidP="002740C6">
      <w:pPr>
        <w:spacing w:after="0" w:line="240" w:lineRule="auto"/>
        <w:ind w:firstLine="709"/>
        <w:rPr>
          <w:rFonts w:ascii="Times New Roman" w:eastAsia="Times New Roman" w:hAnsi="Times New Roman"/>
          <w:sz w:val="24"/>
          <w:szCs w:val="24"/>
          <w:lang w:eastAsia="ru-RU"/>
        </w:rPr>
      </w:pPr>
      <w:r w:rsidRPr="00ED1819">
        <w:rPr>
          <w:rFonts w:ascii="Times New Roman" w:eastAsia="Times New Roman" w:hAnsi="Times New Roman"/>
          <w:i/>
          <w:iCs/>
          <w:sz w:val="24"/>
          <w:szCs w:val="24"/>
          <w:lang w:eastAsia="ru-RU"/>
        </w:rPr>
        <w:t>-</w:t>
      </w:r>
      <w:r w:rsidRPr="00ED1819">
        <w:rPr>
          <w:rFonts w:ascii="Times New Roman" w:eastAsia="Times New Roman" w:hAnsi="Times New Roman"/>
          <w:sz w:val="24"/>
          <w:szCs w:val="24"/>
          <w:lang w:eastAsia="ru-RU"/>
        </w:rPr>
        <w:t>оценивать правильность поведения людей в природе;</w:t>
      </w:r>
    </w:p>
    <w:p w:rsidR="002740C6" w:rsidRPr="00ED1819" w:rsidRDefault="002740C6" w:rsidP="002740C6">
      <w:pPr>
        <w:spacing w:after="0" w:line="240" w:lineRule="auto"/>
        <w:ind w:firstLine="709"/>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-оценивать правильность поведения в быту (правила общения, правила ОБЖ, уличного движения).</w:t>
      </w:r>
    </w:p>
    <w:p w:rsidR="002740C6" w:rsidRDefault="002740C6" w:rsidP="002740C6">
      <w:pPr>
        <w:spacing w:after="0" w:line="240" w:lineRule="auto"/>
        <w:ind w:firstLine="709"/>
        <w:jc w:val="center"/>
        <w:rPr>
          <w:rFonts w:ascii="Times New Roman" w:eastAsia="Times New Roman" w:hAnsi="Times New Roman"/>
          <w:b/>
          <w:sz w:val="28"/>
          <w:szCs w:val="28"/>
          <w:lang w:eastAsia="ru-RU"/>
        </w:rPr>
      </w:pPr>
    </w:p>
    <w:p w:rsidR="002740C6" w:rsidRDefault="002740C6" w:rsidP="002740C6">
      <w:pPr>
        <w:spacing w:after="0" w:line="240" w:lineRule="auto"/>
        <w:ind w:firstLine="709"/>
        <w:jc w:val="center"/>
        <w:rPr>
          <w:rFonts w:ascii="Times New Roman" w:eastAsia="Times New Roman" w:hAnsi="Times New Roman"/>
          <w:b/>
          <w:sz w:val="28"/>
          <w:szCs w:val="28"/>
          <w:lang w:eastAsia="ru-RU"/>
        </w:rPr>
      </w:pPr>
    </w:p>
    <w:p w:rsidR="002740C6" w:rsidRDefault="002740C6" w:rsidP="002740C6">
      <w:pPr>
        <w:spacing w:after="0" w:line="240" w:lineRule="auto"/>
        <w:ind w:firstLine="709"/>
        <w:jc w:val="center"/>
        <w:rPr>
          <w:rFonts w:ascii="Times New Roman" w:eastAsia="Times New Roman" w:hAnsi="Times New Roman"/>
          <w:b/>
          <w:sz w:val="28"/>
          <w:szCs w:val="28"/>
          <w:lang w:eastAsia="ru-RU"/>
        </w:rPr>
      </w:pPr>
    </w:p>
    <w:p w:rsidR="002740C6" w:rsidRPr="00C03E1B" w:rsidRDefault="002740C6" w:rsidP="002740C6">
      <w:pPr>
        <w:spacing w:after="0" w:line="240" w:lineRule="auto"/>
        <w:ind w:firstLine="709"/>
        <w:jc w:val="center"/>
        <w:rPr>
          <w:rFonts w:ascii="Times New Roman" w:eastAsia="Times New Roman" w:hAnsi="Times New Roman"/>
          <w:b/>
          <w:sz w:val="28"/>
          <w:szCs w:val="28"/>
          <w:lang w:eastAsia="ru-RU"/>
        </w:rPr>
      </w:pPr>
      <w:r w:rsidRPr="00B361BF">
        <w:rPr>
          <w:rFonts w:ascii="Times New Roman" w:eastAsia="Times New Roman" w:hAnsi="Times New Roman"/>
          <w:b/>
          <w:sz w:val="28"/>
          <w:szCs w:val="28"/>
          <w:lang w:eastAsia="ru-RU"/>
        </w:rPr>
        <w:t>2 класс</w:t>
      </w:r>
    </w:p>
    <w:p w:rsidR="002740C6" w:rsidRPr="00ED1819" w:rsidRDefault="002740C6" w:rsidP="002740C6">
      <w:pPr>
        <w:shd w:val="clear" w:color="auto" w:fill="FFFFFF"/>
        <w:tabs>
          <w:tab w:val="left" w:pos="708"/>
        </w:tabs>
        <w:suppressAutoHyphens/>
        <w:spacing w:after="0" w:line="240" w:lineRule="auto"/>
        <w:ind w:firstLine="567"/>
        <w:jc w:val="both"/>
        <w:rPr>
          <w:rFonts w:ascii="Times New Roman" w:eastAsia="Liberation Sans" w:hAnsi="Times New Roman"/>
          <w:color w:val="00000A"/>
          <w:sz w:val="24"/>
          <w:szCs w:val="24"/>
        </w:rPr>
      </w:pPr>
      <w:r w:rsidRPr="00ED1819">
        <w:rPr>
          <w:rFonts w:ascii="Times New Roman" w:eastAsia="Times New Roman" w:hAnsi="Times New Roman"/>
          <w:b/>
          <w:bCs/>
          <w:color w:val="00000A"/>
          <w:sz w:val="24"/>
          <w:szCs w:val="24"/>
          <w:lang w:eastAsia="ru-RU"/>
        </w:rPr>
        <w:t xml:space="preserve">личностных результатов </w:t>
      </w:r>
      <w:r w:rsidRPr="00ED1819">
        <w:rPr>
          <w:rFonts w:ascii="Times New Roman" w:eastAsia="Times New Roman" w:hAnsi="Times New Roman"/>
          <w:color w:val="00000A"/>
          <w:sz w:val="24"/>
          <w:szCs w:val="24"/>
          <w:lang w:eastAsia="ru-RU"/>
        </w:rPr>
        <w:t>начального об</w:t>
      </w:r>
      <w:r w:rsidRPr="00ED1819">
        <w:rPr>
          <w:rFonts w:ascii="Times New Roman" w:eastAsia="Times New Roman" w:hAnsi="Times New Roman"/>
          <w:color w:val="00000A"/>
          <w:sz w:val="24"/>
          <w:szCs w:val="24"/>
          <w:lang w:eastAsia="ru-RU"/>
        </w:rPr>
        <w:softHyphen/>
        <w:t>разования, а именно:</w:t>
      </w:r>
    </w:p>
    <w:p w:rsidR="002740C6" w:rsidRPr="00ED1819" w:rsidRDefault="002740C6" w:rsidP="002740C6">
      <w:pPr>
        <w:tabs>
          <w:tab w:val="left" w:pos="708"/>
        </w:tabs>
        <w:suppressAutoHyphens/>
        <w:spacing w:after="0" w:line="240" w:lineRule="auto"/>
        <w:ind w:firstLine="567"/>
        <w:jc w:val="both"/>
        <w:rPr>
          <w:rFonts w:ascii="Times New Roman" w:eastAsia="Liberation Sans" w:hAnsi="Times New Roman"/>
          <w:color w:val="00000A"/>
          <w:sz w:val="24"/>
          <w:szCs w:val="24"/>
        </w:rPr>
      </w:pPr>
      <w:r w:rsidRPr="00ED1819">
        <w:rPr>
          <w:rFonts w:ascii="Times New Roman" w:hAnsi="Times New Roman"/>
          <w:color w:val="00000A"/>
          <w:sz w:val="24"/>
          <w:szCs w:val="24"/>
          <w:lang w:eastAsia="ru-RU"/>
        </w:rPr>
        <w:t xml:space="preserve">1) </w:t>
      </w:r>
      <w:r w:rsidRPr="00ED1819">
        <w:rPr>
          <w:rFonts w:ascii="Times New Roman" w:eastAsia="Times New Roman" w:hAnsi="Times New Roman"/>
          <w:color w:val="00000A"/>
          <w:sz w:val="24"/>
          <w:szCs w:val="24"/>
          <w:lang w:eastAsia="ru-RU"/>
        </w:rPr>
        <w:t>формирование основ российской гражданской иден</w:t>
      </w:r>
      <w:r w:rsidRPr="00ED1819">
        <w:rPr>
          <w:rFonts w:ascii="Times New Roman" w:eastAsia="Times New Roman" w:hAnsi="Times New Roman"/>
          <w:color w:val="00000A"/>
          <w:sz w:val="24"/>
          <w:szCs w:val="24"/>
          <w:lang w:eastAsia="ru-RU"/>
        </w:rPr>
        <w:softHyphen/>
        <w:t>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w:t>
      </w:r>
      <w:r w:rsidRPr="00ED1819">
        <w:rPr>
          <w:rFonts w:ascii="Times New Roman" w:eastAsia="Times New Roman" w:hAnsi="Times New Roman"/>
          <w:color w:val="00000A"/>
          <w:sz w:val="24"/>
          <w:szCs w:val="24"/>
          <w:lang w:eastAsia="ru-RU"/>
        </w:rPr>
        <w:softHyphen/>
        <w:t>тации;</w:t>
      </w:r>
    </w:p>
    <w:p w:rsidR="002740C6" w:rsidRPr="00ED1819" w:rsidRDefault="002740C6" w:rsidP="002740C6">
      <w:pPr>
        <w:tabs>
          <w:tab w:val="left" w:pos="708"/>
        </w:tabs>
        <w:suppressAutoHyphens/>
        <w:spacing w:after="0" w:line="240" w:lineRule="auto"/>
        <w:ind w:firstLine="567"/>
        <w:jc w:val="both"/>
        <w:rPr>
          <w:rFonts w:ascii="Times New Roman" w:eastAsia="Liberation Sans" w:hAnsi="Times New Roman"/>
          <w:color w:val="00000A"/>
          <w:sz w:val="24"/>
          <w:szCs w:val="24"/>
        </w:rPr>
      </w:pPr>
      <w:r w:rsidRPr="00ED1819">
        <w:rPr>
          <w:rFonts w:ascii="Times New Roman" w:hAnsi="Times New Roman"/>
          <w:color w:val="00000A"/>
          <w:sz w:val="24"/>
          <w:szCs w:val="24"/>
          <w:lang w:eastAsia="ru-RU"/>
        </w:rPr>
        <w:t xml:space="preserve">2) </w:t>
      </w:r>
      <w:r w:rsidRPr="00ED1819">
        <w:rPr>
          <w:rFonts w:ascii="Times New Roman" w:eastAsia="Times New Roman" w:hAnsi="Times New Roman"/>
          <w:color w:val="00000A"/>
          <w:sz w:val="24"/>
          <w:szCs w:val="24"/>
          <w:lang w:eastAsia="ru-RU"/>
        </w:rPr>
        <w:t>формирование целостного, социально ориентированного взгляда на мир в его органичном единстве и разнообразии при</w:t>
      </w:r>
      <w:r w:rsidRPr="00ED1819">
        <w:rPr>
          <w:rFonts w:ascii="Times New Roman" w:eastAsia="Times New Roman" w:hAnsi="Times New Roman"/>
          <w:color w:val="00000A"/>
          <w:sz w:val="24"/>
          <w:szCs w:val="24"/>
          <w:lang w:eastAsia="ru-RU"/>
        </w:rPr>
        <w:softHyphen/>
        <w:t>роды, народов, культур и религий;</w:t>
      </w:r>
    </w:p>
    <w:p w:rsidR="002740C6" w:rsidRPr="00ED1819" w:rsidRDefault="002740C6" w:rsidP="002740C6">
      <w:pPr>
        <w:shd w:val="clear" w:color="auto" w:fill="FFFFFF"/>
        <w:tabs>
          <w:tab w:val="left" w:pos="708"/>
        </w:tabs>
        <w:suppressAutoHyphens/>
        <w:spacing w:after="0" w:line="240" w:lineRule="auto"/>
        <w:ind w:firstLine="567"/>
        <w:jc w:val="both"/>
        <w:rPr>
          <w:rFonts w:ascii="Times New Roman" w:eastAsia="Liberation Sans" w:hAnsi="Times New Roman"/>
          <w:color w:val="00000A"/>
          <w:sz w:val="24"/>
          <w:szCs w:val="24"/>
        </w:rPr>
      </w:pPr>
      <w:r w:rsidRPr="00ED1819">
        <w:rPr>
          <w:rFonts w:ascii="Times New Roman" w:hAnsi="Times New Roman"/>
          <w:color w:val="00000A"/>
          <w:sz w:val="24"/>
          <w:szCs w:val="24"/>
          <w:lang w:eastAsia="ru-RU"/>
        </w:rPr>
        <w:t xml:space="preserve">3) </w:t>
      </w:r>
      <w:r w:rsidRPr="00ED1819">
        <w:rPr>
          <w:rFonts w:ascii="Times New Roman" w:eastAsia="Times New Roman" w:hAnsi="Times New Roman"/>
          <w:color w:val="00000A"/>
          <w:sz w:val="24"/>
          <w:szCs w:val="24"/>
          <w:lang w:eastAsia="ru-RU"/>
        </w:rPr>
        <w:t>формирование уважительного отношения к иному мне</w:t>
      </w:r>
      <w:r w:rsidRPr="00ED1819">
        <w:rPr>
          <w:rFonts w:ascii="Times New Roman" w:eastAsia="Times New Roman" w:hAnsi="Times New Roman"/>
          <w:color w:val="00000A"/>
          <w:sz w:val="24"/>
          <w:szCs w:val="24"/>
          <w:lang w:eastAsia="ru-RU"/>
        </w:rPr>
        <w:softHyphen/>
        <w:t>нию, истории и культуре других народов;</w:t>
      </w:r>
    </w:p>
    <w:p w:rsidR="002740C6" w:rsidRPr="00ED1819" w:rsidRDefault="002740C6" w:rsidP="002740C6">
      <w:pPr>
        <w:shd w:val="clear" w:color="auto" w:fill="FFFFFF"/>
        <w:tabs>
          <w:tab w:val="left" w:pos="708"/>
        </w:tabs>
        <w:suppressAutoHyphens/>
        <w:spacing w:after="0" w:line="240" w:lineRule="auto"/>
        <w:ind w:firstLine="567"/>
        <w:jc w:val="both"/>
        <w:rPr>
          <w:rFonts w:ascii="Times New Roman" w:eastAsia="Liberation Sans" w:hAnsi="Times New Roman"/>
          <w:color w:val="00000A"/>
          <w:sz w:val="24"/>
          <w:szCs w:val="24"/>
        </w:rPr>
      </w:pPr>
      <w:r w:rsidRPr="00ED1819">
        <w:rPr>
          <w:rFonts w:ascii="Times New Roman" w:hAnsi="Times New Roman"/>
          <w:color w:val="00000A"/>
          <w:sz w:val="24"/>
          <w:szCs w:val="24"/>
          <w:lang w:eastAsia="ru-RU"/>
        </w:rPr>
        <w:t xml:space="preserve">4) </w:t>
      </w:r>
      <w:r w:rsidRPr="00ED1819">
        <w:rPr>
          <w:rFonts w:ascii="Times New Roman" w:eastAsia="Times New Roman" w:hAnsi="Times New Roman"/>
          <w:color w:val="00000A"/>
          <w:sz w:val="24"/>
          <w:szCs w:val="24"/>
          <w:lang w:eastAsia="ru-RU"/>
        </w:rPr>
        <w:t>овладение начальными навыками адаптации в динамично изменяющемся и развивающемся мире;</w:t>
      </w:r>
    </w:p>
    <w:p w:rsidR="002740C6" w:rsidRPr="00ED1819" w:rsidRDefault="002740C6" w:rsidP="002740C6">
      <w:pPr>
        <w:shd w:val="clear" w:color="auto" w:fill="FFFFFF"/>
        <w:tabs>
          <w:tab w:val="left" w:pos="708"/>
        </w:tabs>
        <w:suppressAutoHyphens/>
        <w:spacing w:after="0" w:line="240" w:lineRule="auto"/>
        <w:ind w:firstLine="567"/>
        <w:jc w:val="both"/>
        <w:rPr>
          <w:rFonts w:ascii="Times New Roman" w:eastAsia="Liberation Sans" w:hAnsi="Times New Roman"/>
          <w:color w:val="00000A"/>
          <w:sz w:val="24"/>
          <w:szCs w:val="24"/>
        </w:rPr>
      </w:pPr>
      <w:r w:rsidRPr="00ED1819">
        <w:rPr>
          <w:rFonts w:ascii="Times New Roman" w:hAnsi="Times New Roman"/>
          <w:color w:val="00000A"/>
          <w:sz w:val="24"/>
          <w:szCs w:val="24"/>
          <w:lang w:eastAsia="ru-RU"/>
        </w:rPr>
        <w:t xml:space="preserve">5) </w:t>
      </w:r>
      <w:r w:rsidRPr="00ED1819">
        <w:rPr>
          <w:rFonts w:ascii="Times New Roman" w:eastAsia="Times New Roman" w:hAnsi="Times New Roman"/>
          <w:color w:val="00000A"/>
          <w:sz w:val="24"/>
          <w:szCs w:val="24"/>
          <w:lang w:eastAsia="ru-RU"/>
        </w:rPr>
        <w:t>принятие и освоение социальной роли обучающегося, развитие мотивов учебной деятельности и формирование лич</w:t>
      </w:r>
      <w:r w:rsidRPr="00ED1819">
        <w:rPr>
          <w:rFonts w:ascii="Times New Roman" w:eastAsia="Times New Roman" w:hAnsi="Times New Roman"/>
          <w:color w:val="00000A"/>
          <w:sz w:val="24"/>
          <w:szCs w:val="24"/>
          <w:lang w:eastAsia="ru-RU"/>
        </w:rPr>
        <w:softHyphen/>
        <w:t>ностного смысла учения;</w:t>
      </w:r>
    </w:p>
    <w:p w:rsidR="002740C6" w:rsidRPr="00ED1819" w:rsidRDefault="002740C6" w:rsidP="002740C6">
      <w:pPr>
        <w:shd w:val="clear" w:color="auto" w:fill="FFFFFF"/>
        <w:tabs>
          <w:tab w:val="left" w:pos="708"/>
        </w:tabs>
        <w:suppressAutoHyphens/>
        <w:spacing w:after="0" w:line="240" w:lineRule="auto"/>
        <w:ind w:firstLine="567"/>
        <w:jc w:val="both"/>
        <w:rPr>
          <w:rFonts w:ascii="Times New Roman" w:eastAsia="Liberation Sans" w:hAnsi="Times New Roman"/>
          <w:color w:val="00000A"/>
          <w:sz w:val="24"/>
          <w:szCs w:val="24"/>
        </w:rPr>
      </w:pPr>
      <w:r w:rsidRPr="00ED1819">
        <w:rPr>
          <w:rFonts w:ascii="Times New Roman" w:hAnsi="Times New Roman"/>
          <w:color w:val="00000A"/>
          <w:sz w:val="24"/>
          <w:szCs w:val="24"/>
          <w:lang w:eastAsia="ru-RU"/>
        </w:rPr>
        <w:lastRenderedPageBreak/>
        <w:t xml:space="preserve">6) </w:t>
      </w:r>
      <w:r w:rsidRPr="00ED1819">
        <w:rPr>
          <w:rFonts w:ascii="Times New Roman" w:eastAsia="Times New Roman" w:hAnsi="Times New Roman"/>
          <w:color w:val="00000A"/>
          <w:sz w:val="24"/>
          <w:szCs w:val="24"/>
          <w:lang w:eastAsia="ru-RU"/>
        </w:rPr>
        <w:t>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2740C6" w:rsidRPr="00ED1819" w:rsidRDefault="002740C6" w:rsidP="002740C6">
      <w:pPr>
        <w:shd w:val="clear" w:color="auto" w:fill="FFFFFF"/>
        <w:tabs>
          <w:tab w:val="left" w:pos="708"/>
        </w:tabs>
        <w:suppressAutoHyphens/>
        <w:spacing w:after="0" w:line="240" w:lineRule="auto"/>
        <w:ind w:firstLine="567"/>
        <w:jc w:val="both"/>
        <w:rPr>
          <w:rFonts w:ascii="Times New Roman" w:eastAsia="Liberation Sans" w:hAnsi="Times New Roman"/>
          <w:color w:val="00000A"/>
          <w:sz w:val="24"/>
          <w:szCs w:val="24"/>
        </w:rPr>
      </w:pPr>
      <w:r w:rsidRPr="00ED1819">
        <w:rPr>
          <w:rFonts w:ascii="Times New Roman" w:hAnsi="Times New Roman"/>
          <w:color w:val="00000A"/>
          <w:sz w:val="24"/>
          <w:szCs w:val="24"/>
          <w:lang w:eastAsia="ru-RU"/>
        </w:rPr>
        <w:t xml:space="preserve">7) </w:t>
      </w:r>
      <w:r w:rsidRPr="00ED1819">
        <w:rPr>
          <w:rFonts w:ascii="Times New Roman" w:eastAsia="Times New Roman" w:hAnsi="Times New Roman"/>
          <w:color w:val="00000A"/>
          <w:sz w:val="24"/>
          <w:szCs w:val="24"/>
          <w:lang w:eastAsia="ru-RU"/>
        </w:rPr>
        <w:t>формирование эстетических потребностей, ценностей и чувств;</w:t>
      </w:r>
    </w:p>
    <w:p w:rsidR="002740C6" w:rsidRPr="00ED1819" w:rsidRDefault="002740C6" w:rsidP="002740C6">
      <w:pPr>
        <w:shd w:val="clear" w:color="auto" w:fill="FFFFFF"/>
        <w:tabs>
          <w:tab w:val="left" w:pos="708"/>
        </w:tabs>
        <w:suppressAutoHyphens/>
        <w:spacing w:after="0" w:line="240" w:lineRule="auto"/>
        <w:ind w:firstLine="567"/>
        <w:jc w:val="both"/>
        <w:rPr>
          <w:rFonts w:ascii="Times New Roman" w:eastAsia="Liberation Sans" w:hAnsi="Times New Roman"/>
          <w:color w:val="00000A"/>
          <w:sz w:val="24"/>
          <w:szCs w:val="24"/>
        </w:rPr>
      </w:pPr>
      <w:r w:rsidRPr="00ED1819">
        <w:rPr>
          <w:rFonts w:ascii="Times New Roman" w:hAnsi="Times New Roman"/>
          <w:color w:val="00000A"/>
          <w:sz w:val="24"/>
          <w:szCs w:val="24"/>
          <w:lang w:eastAsia="ru-RU"/>
        </w:rPr>
        <w:t xml:space="preserve">8) </w:t>
      </w:r>
      <w:r w:rsidRPr="00ED1819">
        <w:rPr>
          <w:rFonts w:ascii="Times New Roman" w:eastAsia="Times New Roman" w:hAnsi="Times New Roman"/>
          <w:color w:val="00000A"/>
          <w:sz w:val="24"/>
          <w:szCs w:val="24"/>
          <w:lang w:eastAsia="ru-RU"/>
        </w:rPr>
        <w:t>развитие этических чувств, доброжелательности и эмо</w:t>
      </w:r>
      <w:r w:rsidRPr="00ED1819">
        <w:rPr>
          <w:rFonts w:ascii="Times New Roman" w:eastAsia="Times New Roman" w:hAnsi="Times New Roman"/>
          <w:color w:val="00000A"/>
          <w:sz w:val="24"/>
          <w:szCs w:val="24"/>
          <w:lang w:eastAsia="ru-RU"/>
        </w:rPr>
        <w:softHyphen/>
        <w:t>ционально-нравственной отзывчивости, понимания и сопере</w:t>
      </w:r>
      <w:r w:rsidRPr="00ED1819">
        <w:rPr>
          <w:rFonts w:ascii="Times New Roman" w:eastAsia="Times New Roman" w:hAnsi="Times New Roman"/>
          <w:color w:val="00000A"/>
          <w:sz w:val="24"/>
          <w:szCs w:val="24"/>
          <w:lang w:eastAsia="ru-RU"/>
        </w:rPr>
        <w:softHyphen/>
        <w:t>живания чувствам других людей;</w:t>
      </w:r>
    </w:p>
    <w:p w:rsidR="002740C6" w:rsidRPr="00ED1819" w:rsidRDefault="002740C6" w:rsidP="002740C6">
      <w:pPr>
        <w:shd w:val="clear" w:color="auto" w:fill="FFFFFF"/>
        <w:tabs>
          <w:tab w:val="left" w:pos="708"/>
        </w:tabs>
        <w:suppressAutoHyphens/>
        <w:spacing w:after="0" w:line="240" w:lineRule="auto"/>
        <w:ind w:firstLine="567"/>
        <w:jc w:val="both"/>
        <w:rPr>
          <w:rFonts w:ascii="Times New Roman" w:eastAsia="Liberation Sans" w:hAnsi="Times New Roman"/>
          <w:color w:val="00000A"/>
          <w:sz w:val="24"/>
          <w:szCs w:val="24"/>
        </w:rPr>
      </w:pPr>
      <w:r w:rsidRPr="00ED1819">
        <w:rPr>
          <w:rFonts w:ascii="Times New Roman" w:hAnsi="Times New Roman"/>
          <w:color w:val="00000A"/>
          <w:sz w:val="24"/>
          <w:szCs w:val="24"/>
          <w:lang w:eastAsia="ru-RU"/>
        </w:rPr>
        <w:t xml:space="preserve">9) </w:t>
      </w:r>
      <w:r w:rsidRPr="00ED1819">
        <w:rPr>
          <w:rFonts w:ascii="Times New Roman" w:eastAsia="Times New Roman" w:hAnsi="Times New Roman"/>
          <w:color w:val="00000A"/>
          <w:sz w:val="24"/>
          <w:szCs w:val="24"/>
          <w:lang w:eastAsia="ru-RU"/>
        </w:rPr>
        <w:t xml:space="preserve">развитие навыков сотрудничества </w:t>
      </w:r>
      <w:proofErr w:type="gramStart"/>
      <w:r w:rsidRPr="00ED1819">
        <w:rPr>
          <w:rFonts w:ascii="Times New Roman" w:eastAsia="Times New Roman" w:hAnsi="Times New Roman"/>
          <w:color w:val="00000A"/>
          <w:sz w:val="24"/>
          <w:szCs w:val="24"/>
          <w:lang w:eastAsia="ru-RU"/>
        </w:rPr>
        <w:t>со</w:t>
      </w:r>
      <w:proofErr w:type="gramEnd"/>
      <w:r w:rsidRPr="00ED1819">
        <w:rPr>
          <w:rFonts w:ascii="Times New Roman" w:eastAsia="Times New Roman" w:hAnsi="Times New Roman"/>
          <w:color w:val="00000A"/>
          <w:sz w:val="24"/>
          <w:szCs w:val="24"/>
          <w:lang w:eastAsia="ru-RU"/>
        </w:rPr>
        <w:t xml:space="preserve"> взрослыми и свер</w:t>
      </w:r>
      <w:r w:rsidRPr="00ED1819">
        <w:rPr>
          <w:rFonts w:ascii="Times New Roman" w:eastAsia="Times New Roman" w:hAnsi="Times New Roman"/>
          <w:color w:val="00000A"/>
          <w:sz w:val="24"/>
          <w:szCs w:val="24"/>
          <w:lang w:eastAsia="ru-RU"/>
        </w:rPr>
        <w:softHyphen/>
        <w:t>стниками в разных социальных ситуациях, умения не создавать конфликтов и находить выходы из спорных ситуаций;</w:t>
      </w:r>
    </w:p>
    <w:p w:rsidR="002740C6" w:rsidRPr="00ED1819" w:rsidRDefault="002740C6" w:rsidP="002740C6">
      <w:pPr>
        <w:shd w:val="clear" w:color="auto" w:fill="FFFFFF"/>
        <w:tabs>
          <w:tab w:val="left" w:pos="708"/>
        </w:tabs>
        <w:suppressAutoHyphens/>
        <w:spacing w:after="0" w:line="240" w:lineRule="auto"/>
        <w:ind w:firstLine="567"/>
        <w:jc w:val="both"/>
        <w:rPr>
          <w:rFonts w:ascii="Times New Roman" w:eastAsia="Liberation Sans" w:hAnsi="Times New Roman"/>
          <w:color w:val="00000A"/>
          <w:sz w:val="24"/>
          <w:szCs w:val="24"/>
        </w:rPr>
      </w:pPr>
      <w:r w:rsidRPr="00ED1819">
        <w:rPr>
          <w:rFonts w:ascii="Times New Roman" w:hAnsi="Times New Roman"/>
          <w:color w:val="00000A"/>
          <w:sz w:val="24"/>
          <w:szCs w:val="24"/>
          <w:lang w:eastAsia="ru-RU"/>
        </w:rPr>
        <w:t xml:space="preserve">10) </w:t>
      </w:r>
      <w:r w:rsidRPr="00ED1819">
        <w:rPr>
          <w:rFonts w:ascii="Times New Roman" w:eastAsia="Times New Roman" w:hAnsi="Times New Roman"/>
          <w:color w:val="00000A"/>
          <w:sz w:val="24"/>
          <w:szCs w:val="24"/>
          <w:lang w:eastAsia="ru-RU"/>
        </w:rPr>
        <w:t>формирование установки на безопасный, здоровый об</w:t>
      </w:r>
      <w:r w:rsidRPr="00ED1819">
        <w:rPr>
          <w:rFonts w:ascii="Times New Roman" w:eastAsia="Times New Roman" w:hAnsi="Times New Roman"/>
          <w:color w:val="00000A"/>
          <w:sz w:val="24"/>
          <w:szCs w:val="24"/>
          <w:lang w:eastAsia="ru-RU"/>
        </w:rPr>
        <w:softHyphen/>
        <w:t>раз жизни, наличие мотивации к творческому труду, работе на результат, бережному отношению к материальным и духовным ценностям.</w:t>
      </w:r>
    </w:p>
    <w:p w:rsidR="002740C6" w:rsidRPr="00ED1819" w:rsidRDefault="002740C6" w:rsidP="002740C6">
      <w:pPr>
        <w:shd w:val="clear" w:color="auto" w:fill="FFFFFF"/>
        <w:tabs>
          <w:tab w:val="left" w:pos="708"/>
        </w:tabs>
        <w:suppressAutoHyphens/>
        <w:spacing w:after="0" w:line="240" w:lineRule="auto"/>
        <w:ind w:firstLine="567"/>
        <w:jc w:val="both"/>
        <w:rPr>
          <w:rFonts w:ascii="Times New Roman" w:eastAsia="Liberation Sans" w:hAnsi="Times New Roman"/>
          <w:color w:val="00000A"/>
          <w:sz w:val="24"/>
          <w:szCs w:val="24"/>
        </w:rPr>
      </w:pPr>
      <w:proofErr w:type="spellStart"/>
      <w:r w:rsidRPr="00ED1819">
        <w:rPr>
          <w:rFonts w:ascii="Times New Roman" w:eastAsia="Times New Roman" w:hAnsi="Times New Roman"/>
          <w:b/>
          <w:bCs/>
          <w:color w:val="00000A"/>
          <w:sz w:val="24"/>
          <w:szCs w:val="24"/>
          <w:lang w:eastAsia="ru-RU"/>
        </w:rPr>
        <w:t>метапредметных</w:t>
      </w:r>
      <w:proofErr w:type="spellEnd"/>
      <w:r w:rsidRPr="00ED1819">
        <w:rPr>
          <w:rFonts w:ascii="Times New Roman" w:eastAsia="Times New Roman" w:hAnsi="Times New Roman"/>
          <w:b/>
          <w:bCs/>
          <w:color w:val="00000A"/>
          <w:sz w:val="24"/>
          <w:szCs w:val="24"/>
          <w:lang w:eastAsia="ru-RU"/>
        </w:rPr>
        <w:t xml:space="preserve"> результатов </w:t>
      </w:r>
      <w:r w:rsidRPr="00ED1819">
        <w:rPr>
          <w:rFonts w:ascii="Times New Roman" w:eastAsia="Times New Roman" w:hAnsi="Times New Roman"/>
          <w:color w:val="00000A"/>
          <w:sz w:val="24"/>
          <w:szCs w:val="24"/>
          <w:lang w:eastAsia="ru-RU"/>
        </w:rPr>
        <w:t xml:space="preserve">начального образования, таких как: </w:t>
      </w:r>
    </w:p>
    <w:p w:rsidR="002740C6" w:rsidRPr="00ED1819" w:rsidRDefault="002740C6" w:rsidP="002740C6">
      <w:pPr>
        <w:shd w:val="clear" w:color="auto" w:fill="FFFFFF"/>
        <w:tabs>
          <w:tab w:val="left" w:pos="708"/>
        </w:tabs>
        <w:suppressAutoHyphens/>
        <w:spacing w:after="0" w:line="240" w:lineRule="auto"/>
        <w:ind w:firstLine="567"/>
        <w:jc w:val="both"/>
        <w:rPr>
          <w:rFonts w:ascii="Times New Roman" w:eastAsia="Liberation Sans" w:hAnsi="Times New Roman"/>
          <w:color w:val="00000A"/>
          <w:sz w:val="24"/>
          <w:szCs w:val="24"/>
        </w:rPr>
      </w:pPr>
      <w:r w:rsidRPr="00ED1819">
        <w:rPr>
          <w:rFonts w:ascii="Times New Roman" w:hAnsi="Times New Roman"/>
          <w:color w:val="00000A"/>
          <w:sz w:val="24"/>
          <w:szCs w:val="24"/>
          <w:lang w:eastAsia="ru-RU"/>
        </w:rPr>
        <w:t xml:space="preserve">1) </w:t>
      </w:r>
      <w:r w:rsidRPr="00ED1819">
        <w:rPr>
          <w:rFonts w:ascii="Times New Roman" w:eastAsia="Times New Roman" w:hAnsi="Times New Roman"/>
          <w:color w:val="00000A"/>
          <w:sz w:val="24"/>
          <w:szCs w:val="24"/>
          <w:lang w:eastAsia="ru-RU"/>
        </w:rPr>
        <w:t>овладение способностью принимать и сохранять цели и задачи учебной деятельности, поиска средств её осуществления;</w:t>
      </w:r>
    </w:p>
    <w:p w:rsidR="002740C6" w:rsidRPr="00ED1819" w:rsidRDefault="002740C6" w:rsidP="002740C6">
      <w:pPr>
        <w:shd w:val="clear" w:color="auto" w:fill="FFFFFF"/>
        <w:tabs>
          <w:tab w:val="left" w:pos="708"/>
        </w:tabs>
        <w:suppressAutoHyphens/>
        <w:spacing w:after="0" w:line="240" w:lineRule="auto"/>
        <w:ind w:firstLine="567"/>
        <w:jc w:val="both"/>
        <w:rPr>
          <w:rFonts w:ascii="Times New Roman" w:eastAsia="Liberation Sans" w:hAnsi="Times New Roman"/>
          <w:color w:val="00000A"/>
          <w:sz w:val="24"/>
          <w:szCs w:val="24"/>
        </w:rPr>
      </w:pPr>
      <w:r w:rsidRPr="00ED1819">
        <w:rPr>
          <w:rFonts w:ascii="Times New Roman" w:hAnsi="Times New Roman"/>
          <w:color w:val="00000A"/>
          <w:sz w:val="24"/>
          <w:szCs w:val="24"/>
          <w:lang w:eastAsia="ru-RU"/>
        </w:rPr>
        <w:t xml:space="preserve">2) </w:t>
      </w:r>
      <w:r w:rsidRPr="00ED1819">
        <w:rPr>
          <w:rFonts w:ascii="Times New Roman" w:eastAsia="Times New Roman" w:hAnsi="Times New Roman"/>
          <w:color w:val="00000A"/>
          <w:sz w:val="24"/>
          <w:szCs w:val="24"/>
          <w:lang w:eastAsia="ru-RU"/>
        </w:rPr>
        <w:t>освоение способов решения проблем творческого и по</w:t>
      </w:r>
      <w:r w:rsidRPr="00ED1819">
        <w:rPr>
          <w:rFonts w:ascii="Times New Roman" w:eastAsia="Times New Roman" w:hAnsi="Times New Roman"/>
          <w:color w:val="00000A"/>
          <w:sz w:val="24"/>
          <w:szCs w:val="24"/>
          <w:lang w:eastAsia="ru-RU"/>
        </w:rPr>
        <w:softHyphen/>
        <w:t>искового характера;</w:t>
      </w:r>
    </w:p>
    <w:p w:rsidR="002740C6" w:rsidRPr="00ED1819" w:rsidRDefault="002740C6" w:rsidP="002740C6">
      <w:pPr>
        <w:shd w:val="clear" w:color="auto" w:fill="FFFFFF"/>
        <w:tabs>
          <w:tab w:val="left" w:pos="708"/>
        </w:tabs>
        <w:suppressAutoHyphens/>
        <w:spacing w:after="0" w:line="240" w:lineRule="auto"/>
        <w:ind w:firstLine="567"/>
        <w:jc w:val="both"/>
        <w:rPr>
          <w:rFonts w:ascii="Times New Roman" w:eastAsia="Liberation Sans" w:hAnsi="Times New Roman"/>
          <w:color w:val="00000A"/>
          <w:sz w:val="24"/>
          <w:szCs w:val="24"/>
        </w:rPr>
      </w:pPr>
      <w:r w:rsidRPr="00ED1819">
        <w:rPr>
          <w:rFonts w:ascii="Times New Roman" w:hAnsi="Times New Roman"/>
          <w:color w:val="00000A"/>
          <w:sz w:val="24"/>
          <w:szCs w:val="24"/>
          <w:lang w:eastAsia="ru-RU"/>
        </w:rPr>
        <w:t xml:space="preserve">3) </w:t>
      </w:r>
      <w:r w:rsidRPr="00ED1819">
        <w:rPr>
          <w:rFonts w:ascii="Times New Roman" w:eastAsia="Times New Roman" w:hAnsi="Times New Roman"/>
          <w:color w:val="00000A"/>
          <w:sz w:val="24"/>
          <w:szCs w:val="24"/>
          <w:lang w:eastAsia="ru-RU"/>
        </w:rPr>
        <w:t>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w:t>
      </w:r>
      <w:r w:rsidRPr="00ED1819">
        <w:rPr>
          <w:rFonts w:ascii="Times New Roman" w:eastAsia="Times New Roman" w:hAnsi="Times New Roman"/>
          <w:color w:val="00000A"/>
          <w:sz w:val="24"/>
          <w:szCs w:val="24"/>
          <w:lang w:eastAsia="ru-RU"/>
        </w:rPr>
        <w:softHyphen/>
        <w:t>фективные способы достижения результата;</w:t>
      </w:r>
    </w:p>
    <w:p w:rsidR="002740C6" w:rsidRPr="00ED1819" w:rsidRDefault="002740C6" w:rsidP="002740C6">
      <w:pPr>
        <w:tabs>
          <w:tab w:val="left" w:pos="708"/>
        </w:tabs>
        <w:suppressAutoHyphens/>
        <w:spacing w:after="0" w:line="240" w:lineRule="auto"/>
        <w:ind w:firstLine="567"/>
        <w:jc w:val="both"/>
        <w:rPr>
          <w:rFonts w:ascii="Times New Roman" w:eastAsia="Liberation Sans" w:hAnsi="Times New Roman"/>
          <w:color w:val="00000A"/>
          <w:sz w:val="24"/>
          <w:szCs w:val="24"/>
        </w:rPr>
      </w:pPr>
      <w:r w:rsidRPr="00ED1819">
        <w:rPr>
          <w:rFonts w:ascii="Times New Roman" w:hAnsi="Times New Roman"/>
          <w:color w:val="00000A"/>
          <w:sz w:val="24"/>
          <w:szCs w:val="24"/>
          <w:lang w:eastAsia="ru-RU"/>
        </w:rPr>
        <w:t xml:space="preserve">4) </w:t>
      </w:r>
      <w:r w:rsidRPr="00ED1819">
        <w:rPr>
          <w:rFonts w:ascii="Times New Roman" w:eastAsia="Times New Roman" w:hAnsi="Times New Roman"/>
          <w:color w:val="00000A"/>
          <w:sz w:val="24"/>
          <w:szCs w:val="24"/>
          <w:lang w:eastAsia="ru-RU"/>
        </w:rPr>
        <w:t>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2740C6" w:rsidRPr="00ED1819" w:rsidRDefault="002740C6" w:rsidP="002740C6">
      <w:pPr>
        <w:shd w:val="clear" w:color="auto" w:fill="FFFFFF"/>
        <w:tabs>
          <w:tab w:val="left" w:pos="708"/>
        </w:tabs>
        <w:suppressAutoHyphens/>
        <w:spacing w:after="0" w:line="240" w:lineRule="auto"/>
        <w:ind w:firstLine="567"/>
        <w:jc w:val="both"/>
        <w:rPr>
          <w:rFonts w:ascii="Times New Roman" w:eastAsia="Liberation Sans" w:hAnsi="Times New Roman"/>
          <w:color w:val="00000A"/>
          <w:sz w:val="24"/>
          <w:szCs w:val="24"/>
        </w:rPr>
      </w:pPr>
      <w:r w:rsidRPr="00ED1819">
        <w:rPr>
          <w:rFonts w:ascii="Times New Roman" w:hAnsi="Times New Roman"/>
          <w:color w:val="00000A"/>
          <w:sz w:val="24"/>
          <w:szCs w:val="24"/>
          <w:lang w:eastAsia="ru-RU"/>
        </w:rPr>
        <w:t xml:space="preserve">5) </w:t>
      </w:r>
      <w:r w:rsidRPr="00ED1819">
        <w:rPr>
          <w:rFonts w:ascii="Times New Roman" w:eastAsia="Times New Roman" w:hAnsi="Times New Roman"/>
          <w:color w:val="00000A"/>
          <w:sz w:val="24"/>
          <w:szCs w:val="24"/>
          <w:lang w:eastAsia="ru-RU"/>
        </w:rPr>
        <w:t xml:space="preserve">освоение начальных форм познавательной и личностной рефлексии; </w:t>
      </w:r>
    </w:p>
    <w:p w:rsidR="002740C6" w:rsidRPr="00ED1819" w:rsidRDefault="002740C6" w:rsidP="002740C6">
      <w:pPr>
        <w:shd w:val="clear" w:color="auto" w:fill="FFFFFF"/>
        <w:tabs>
          <w:tab w:val="left" w:pos="708"/>
        </w:tabs>
        <w:suppressAutoHyphens/>
        <w:spacing w:after="0" w:line="240" w:lineRule="auto"/>
        <w:ind w:firstLine="567"/>
        <w:jc w:val="both"/>
        <w:rPr>
          <w:rFonts w:ascii="Times New Roman" w:eastAsia="Liberation Sans" w:hAnsi="Times New Roman"/>
          <w:color w:val="00000A"/>
          <w:sz w:val="24"/>
          <w:szCs w:val="24"/>
        </w:rPr>
      </w:pPr>
      <w:r w:rsidRPr="00ED1819">
        <w:rPr>
          <w:rFonts w:ascii="Times New Roman" w:hAnsi="Times New Roman"/>
          <w:color w:val="00000A"/>
          <w:sz w:val="24"/>
          <w:szCs w:val="24"/>
          <w:lang w:eastAsia="ru-RU"/>
        </w:rPr>
        <w:t xml:space="preserve">6) </w:t>
      </w:r>
      <w:r w:rsidRPr="00ED1819">
        <w:rPr>
          <w:rFonts w:ascii="Times New Roman" w:eastAsia="Times New Roman" w:hAnsi="Times New Roman"/>
          <w:color w:val="00000A"/>
          <w:sz w:val="24"/>
          <w:szCs w:val="24"/>
          <w:lang w:eastAsia="ru-RU"/>
        </w:rPr>
        <w:t>использование знаково-символических сре</w:t>
      </w:r>
      <w:proofErr w:type="gramStart"/>
      <w:r w:rsidRPr="00ED1819">
        <w:rPr>
          <w:rFonts w:ascii="Times New Roman" w:eastAsia="Times New Roman" w:hAnsi="Times New Roman"/>
          <w:color w:val="00000A"/>
          <w:sz w:val="24"/>
          <w:szCs w:val="24"/>
          <w:lang w:eastAsia="ru-RU"/>
        </w:rPr>
        <w:t>дств пр</w:t>
      </w:r>
      <w:proofErr w:type="gramEnd"/>
      <w:r w:rsidRPr="00ED1819">
        <w:rPr>
          <w:rFonts w:ascii="Times New Roman" w:eastAsia="Times New Roman" w:hAnsi="Times New Roman"/>
          <w:color w:val="00000A"/>
          <w:sz w:val="24"/>
          <w:szCs w:val="24"/>
          <w:lang w:eastAsia="ru-RU"/>
        </w:rPr>
        <w:t>ед</w:t>
      </w:r>
      <w:r w:rsidRPr="00ED1819">
        <w:rPr>
          <w:rFonts w:ascii="Times New Roman" w:eastAsia="Times New Roman" w:hAnsi="Times New Roman"/>
          <w:color w:val="00000A"/>
          <w:sz w:val="24"/>
          <w:szCs w:val="24"/>
          <w:lang w:eastAsia="ru-RU"/>
        </w:rPr>
        <w:softHyphen/>
        <w:t>ставления информации для создания моделей изучаемых объ</w:t>
      </w:r>
      <w:r w:rsidRPr="00ED1819">
        <w:rPr>
          <w:rFonts w:ascii="Times New Roman" w:eastAsia="Times New Roman" w:hAnsi="Times New Roman"/>
          <w:color w:val="00000A"/>
          <w:sz w:val="24"/>
          <w:szCs w:val="24"/>
          <w:lang w:eastAsia="ru-RU"/>
        </w:rPr>
        <w:softHyphen/>
        <w:t>ектов и процессов, схем решения учебных и практических задач;</w:t>
      </w:r>
    </w:p>
    <w:p w:rsidR="002740C6" w:rsidRPr="00ED1819" w:rsidRDefault="002740C6" w:rsidP="002740C6">
      <w:pPr>
        <w:shd w:val="clear" w:color="auto" w:fill="FFFFFF"/>
        <w:tabs>
          <w:tab w:val="left" w:pos="708"/>
        </w:tabs>
        <w:suppressAutoHyphens/>
        <w:spacing w:after="0" w:line="240" w:lineRule="auto"/>
        <w:ind w:firstLine="567"/>
        <w:jc w:val="both"/>
        <w:rPr>
          <w:rFonts w:ascii="Times New Roman" w:eastAsia="Liberation Sans" w:hAnsi="Times New Roman"/>
          <w:color w:val="00000A"/>
          <w:sz w:val="24"/>
          <w:szCs w:val="24"/>
        </w:rPr>
      </w:pPr>
      <w:r w:rsidRPr="00ED1819">
        <w:rPr>
          <w:rFonts w:ascii="Times New Roman" w:hAnsi="Times New Roman"/>
          <w:color w:val="00000A"/>
          <w:sz w:val="24"/>
          <w:szCs w:val="24"/>
          <w:lang w:eastAsia="ru-RU"/>
        </w:rPr>
        <w:t xml:space="preserve">7) </w:t>
      </w:r>
      <w:r w:rsidRPr="00ED1819">
        <w:rPr>
          <w:rFonts w:ascii="Times New Roman" w:eastAsia="Times New Roman" w:hAnsi="Times New Roman"/>
          <w:color w:val="00000A"/>
          <w:sz w:val="24"/>
          <w:szCs w:val="24"/>
          <w:lang w:eastAsia="ru-RU"/>
        </w:rPr>
        <w:t>активное использование речевых средств и средств ин</w:t>
      </w:r>
      <w:r w:rsidRPr="00ED1819">
        <w:rPr>
          <w:rFonts w:ascii="Times New Roman" w:eastAsia="Times New Roman" w:hAnsi="Times New Roman"/>
          <w:color w:val="00000A"/>
          <w:sz w:val="24"/>
          <w:szCs w:val="24"/>
          <w:lang w:eastAsia="ru-RU"/>
        </w:rPr>
        <w:softHyphen/>
        <w:t>формационных и коммуникационных технологий (ИКТ) для решения коммуникативных и познавательных задач;</w:t>
      </w:r>
    </w:p>
    <w:p w:rsidR="002740C6" w:rsidRPr="00ED1819" w:rsidRDefault="002740C6" w:rsidP="002740C6">
      <w:pPr>
        <w:shd w:val="clear" w:color="auto" w:fill="FFFFFF"/>
        <w:tabs>
          <w:tab w:val="left" w:pos="708"/>
        </w:tabs>
        <w:suppressAutoHyphens/>
        <w:spacing w:after="0" w:line="240" w:lineRule="auto"/>
        <w:ind w:firstLine="567"/>
        <w:jc w:val="both"/>
        <w:rPr>
          <w:rFonts w:ascii="Times New Roman" w:eastAsia="Liberation Sans" w:hAnsi="Times New Roman"/>
          <w:color w:val="00000A"/>
          <w:sz w:val="24"/>
          <w:szCs w:val="24"/>
        </w:rPr>
      </w:pPr>
      <w:r w:rsidRPr="00ED1819">
        <w:rPr>
          <w:rFonts w:ascii="Times New Roman" w:hAnsi="Times New Roman"/>
          <w:color w:val="00000A"/>
          <w:sz w:val="24"/>
          <w:szCs w:val="24"/>
          <w:lang w:eastAsia="ru-RU"/>
        </w:rPr>
        <w:t xml:space="preserve">8) </w:t>
      </w:r>
      <w:r w:rsidRPr="00ED1819">
        <w:rPr>
          <w:rFonts w:ascii="Times New Roman" w:eastAsia="Times New Roman" w:hAnsi="Times New Roman"/>
          <w:color w:val="00000A"/>
          <w:sz w:val="24"/>
          <w:szCs w:val="24"/>
          <w:lang w:eastAsia="ru-RU"/>
        </w:rPr>
        <w:t>использование различных способов поиска (в справочных источниках и открытом учебном информационном простран</w:t>
      </w:r>
      <w:r w:rsidRPr="00ED1819">
        <w:rPr>
          <w:rFonts w:ascii="Times New Roman" w:eastAsia="Times New Roman" w:hAnsi="Times New Roman"/>
          <w:color w:val="00000A"/>
          <w:sz w:val="24"/>
          <w:szCs w:val="24"/>
          <w:lang w:eastAsia="ru-RU"/>
        </w:rPr>
        <w:softHyphen/>
        <w:t>стве сети Интернет), сбора, обработки, анализа, организации, передачи и интерпретации информации в соответствии с ком</w:t>
      </w:r>
      <w:r w:rsidRPr="00ED1819">
        <w:rPr>
          <w:rFonts w:ascii="Times New Roman" w:eastAsia="Times New Roman" w:hAnsi="Times New Roman"/>
          <w:color w:val="00000A"/>
          <w:sz w:val="24"/>
          <w:szCs w:val="24"/>
          <w:lang w:eastAsia="ru-RU"/>
        </w:rPr>
        <w:softHyphen/>
        <w:t>муникативными и познавательными задачами и технологиями учебного предмета «Окружающий мир»;</w:t>
      </w:r>
    </w:p>
    <w:p w:rsidR="002740C6" w:rsidRPr="00ED1819" w:rsidRDefault="002740C6" w:rsidP="002740C6">
      <w:pPr>
        <w:shd w:val="clear" w:color="auto" w:fill="FFFFFF"/>
        <w:tabs>
          <w:tab w:val="left" w:pos="708"/>
        </w:tabs>
        <w:suppressAutoHyphens/>
        <w:spacing w:after="0" w:line="240" w:lineRule="auto"/>
        <w:ind w:firstLine="567"/>
        <w:jc w:val="both"/>
        <w:rPr>
          <w:rFonts w:ascii="Times New Roman" w:eastAsia="Liberation Sans" w:hAnsi="Times New Roman"/>
          <w:color w:val="00000A"/>
          <w:sz w:val="24"/>
          <w:szCs w:val="24"/>
        </w:rPr>
      </w:pPr>
      <w:r w:rsidRPr="00ED1819">
        <w:rPr>
          <w:rFonts w:ascii="Times New Roman" w:hAnsi="Times New Roman"/>
          <w:color w:val="00000A"/>
          <w:sz w:val="24"/>
          <w:szCs w:val="24"/>
          <w:lang w:eastAsia="ru-RU"/>
        </w:rPr>
        <w:t xml:space="preserve">9) </w:t>
      </w:r>
      <w:r w:rsidRPr="00ED1819">
        <w:rPr>
          <w:rFonts w:ascii="Times New Roman" w:eastAsia="Times New Roman" w:hAnsi="Times New Roman"/>
          <w:color w:val="00000A"/>
          <w:sz w:val="24"/>
          <w:szCs w:val="24"/>
          <w:lang w:eastAsia="ru-RU"/>
        </w:rPr>
        <w:t>овладение логическими действиями сравнения, анализа, синтеза, обобщения, классификации по родовидовым при</w:t>
      </w:r>
      <w:r w:rsidRPr="00ED1819">
        <w:rPr>
          <w:rFonts w:ascii="Times New Roman" w:eastAsia="Times New Roman" w:hAnsi="Times New Roman"/>
          <w:color w:val="00000A"/>
          <w:sz w:val="24"/>
          <w:szCs w:val="24"/>
          <w:lang w:eastAsia="ru-RU"/>
        </w:rPr>
        <w:softHyphen/>
        <w:t>знакам, установления аналогий и причинно-следственных связей, построения рассуждений, отнесения к известным понятиям;</w:t>
      </w:r>
    </w:p>
    <w:p w:rsidR="002740C6" w:rsidRPr="00ED1819" w:rsidRDefault="002740C6" w:rsidP="002740C6">
      <w:pPr>
        <w:shd w:val="clear" w:color="auto" w:fill="FFFFFF"/>
        <w:tabs>
          <w:tab w:val="left" w:pos="708"/>
        </w:tabs>
        <w:suppressAutoHyphens/>
        <w:spacing w:after="0" w:line="240" w:lineRule="auto"/>
        <w:ind w:firstLine="567"/>
        <w:jc w:val="both"/>
        <w:rPr>
          <w:rFonts w:ascii="Times New Roman" w:eastAsia="Liberation Sans" w:hAnsi="Times New Roman"/>
          <w:color w:val="00000A"/>
          <w:sz w:val="24"/>
          <w:szCs w:val="24"/>
        </w:rPr>
      </w:pPr>
      <w:r w:rsidRPr="00ED1819">
        <w:rPr>
          <w:rFonts w:ascii="Times New Roman" w:hAnsi="Times New Roman"/>
          <w:color w:val="00000A"/>
          <w:sz w:val="24"/>
          <w:szCs w:val="24"/>
          <w:lang w:eastAsia="ru-RU"/>
        </w:rPr>
        <w:t xml:space="preserve">10) </w:t>
      </w:r>
      <w:r w:rsidRPr="00ED1819">
        <w:rPr>
          <w:rFonts w:ascii="Times New Roman" w:eastAsia="Times New Roman" w:hAnsi="Times New Roman"/>
          <w:color w:val="00000A"/>
          <w:sz w:val="24"/>
          <w:szCs w:val="24"/>
          <w:lang w:eastAsia="ru-RU"/>
        </w:rPr>
        <w:t>готовность слушать собеседника и вести диалог; готов</w:t>
      </w:r>
      <w:r w:rsidRPr="00ED1819">
        <w:rPr>
          <w:rFonts w:ascii="Times New Roman" w:eastAsia="Times New Roman" w:hAnsi="Times New Roman"/>
          <w:color w:val="00000A"/>
          <w:sz w:val="24"/>
          <w:szCs w:val="24"/>
          <w:lang w:eastAsia="ru-RU"/>
        </w:rPr>
        <w:softHyphen/>
        <w:t>ность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оценку событий;</w:t>
      </w:r>
    </w:p>
    <w:p w:rsidR="002740C6" w:rsidRPr="00ED1819" w:rsidRDefault="002740C6" w:rsidP="002740C6">
      <w:pPr>
        <w:shd w:val="clear" w:color="auto" w:fill="FFFFFF"/>
        <w:tabs>
          <w:tab w:val="left" w:pos="708"/>
        </w:tabs>
        <w:suppressAutoHyphens/>
        <w:spacing w:after="0" w:line="240" w:lineRule="auto"/>
        <w:ind w:firstLine="567"/>
        <w:jc w:val="both"/>
        <w:rPr>
          <w:rFonts w:ascii="Times New Roman" w:eastAsia="Liberation Sans" w:hAnsi="Times New Roman"/>
          <w:color w:val="00000A"/>
          <w:sz w:val="24"/>
          <w:szCs w:val="24"/>
        </w:rPr>
      </w:pPr>
      <w:r w:rsidRPr="00ED1819">
        <w:rPr>
          <w:rFonts w:ascii="Times New Roman" w:hAnsi="Times New Roman"/>
          <w:color w:val="00000A"/>
          <w:sz w:val="24"/>
          <w:szCs w:val="24"/>
          <w:lang w:eastAsia="ru-RU"/>
        </w:rPr>
        <w:t xml:space="preserve">11) </w:t>
      </w:r>
      <w:r w:rsidRPr="00ED1819">
        <w:rPr>
          <w:rFonts w:ascii="Times New Roman" w:eastAsia="Times New Roman" w:hAnsi="Times New Roman"/>
          <w:color w:val="00000A"/>
          <w:sz w:val="24"/>
          <w:szCs w:val="24"/>
          <w:lang w:eastAsia="ru-RU"/>
        </w:rPr>
        <w:t>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2740C6" w:rsidRPr="00ED1819" w:rsidRDefault="002740C6" w:rsidP="002740C6">
      <w:pPr>
        <w:shd w:val="clear" w:color="auto" w:fill="FFFFFF"/>
        <w:tabs>
          <w:tab w:val="left" w:pos="708"/>
        </w:tabs>
        <w:suppressAutoHyphens/>
        <w:spacing w:after="0" w:line="240" w:lineRule="auto"/>
        <w:ind w:firstLine="567"/>
        <w:jc w:val="both"/>
        <w:rPr>
          <w:rFonts w:ascii="Times New Roman" w:eastAsia="Liberation Sans" w:hAnsi="Times New Roman"/>
          <w:color w:val="00000A"/>
          <w:sz w:val="24"/>
          <w:szCs w:val="24"/>
        </w:rPr>
      </w:pPr>
      <w:r w:rsidRPr="00ED1819">
        <w:rPr>
          <w:rFonts w:ascii="Times New Roman" w:hAnsi="Times New Roman"/>
          <w:color w:val="00000A"/>
          <w:sz w:val="24"/>
          <w:szCs w:val="24"/>
          <w:lang w:eastAsia="ru-RU"/>
        </w:rPr>
        <w:t xml:space="preserve">12) </w:t>
      </w:r>
      <w:r w:rsidRPr="00ED1819">
        <w:rPr>
          <w:rFonts w:ascii="Times New Roman" w:eastAsia="Times New Roman" w:hAnsi="Times New Roman"/>
          <w:color w:val="00000A"/>
          <w:sz w:val="24"/>
          <w:szCs w:val="24"/>
          <w:lang w:eastAsia="ru-RU"/>
        </w:rPr>
        <w:t>овладение начальными сведениями о сущности и осо</w:t>
      </w:r>
      <w:r w:rsidRPr="00ED1819">
        <w:rPr>
          <w:rFonts w:ascii="Times New Roman" w:eastAsia="Times New Roman" w:hAnsi="Times New Roman"/>
          <w:color w:val="00000A"/>
          <w:sz w:val="24"/>
          <w:szCs w:val="24"/>
          <w:lang w:eastAsia="ru-RU"/>
        </w:rPr>
        <w:softHyphen/>
        <w:t>бенностях объектов, процессов и явлений действительности (природных, социальных, культурных, технических и др.) в соответствии с содержанием учебного предмета «Окружа</w:t>
      </w:r>
      <w:r w:rsidRPr="00ED1819">
        <w:rPr>
          <w:rFonts w:ascii="Times New Roman" w:eastAsia="Times New Roman" w:hAnsi="Times New Roman"/>
          <w:color w:val="00000A"/>
          <w:sz w:val="24"/>
          <w:szCs w:val="24"/>
          <w:lang w:eastAsia="ru-RU"/>
        </w:rPr>
        <w:softHyphen/>
        <w:t xml:space="preserve">ющий мир»; </w:t>
      </w:r>
    </w:p>
    <w:p w:rsidR="002740C6" w:rsidRPr="00ED1819" w:rsidRDefault="002740C6" w:rsidP="002740C6">
      <w:pPr>
        <w:shd w:val="clear" w:color="auto" w:fill="FFFFFF"/>
        <w:tabs>
          <w:tab w:val="left" w:pos="708"/>
        </w:tabs>
        <w:suppressAutoHyphens/>
        <w:spacing w:after="0" w:line="240" w:lineRule="auto"/>
        <w:ind w:firstLine="567"/>
        <w:jc w:val="both"/>
        <w:rPr>
          <w:rFonts w:ascii="Times New Roman" w:eastAsia="Liberation Sans" w:hAnsi="Times New Roman"/>
          <w:color w:val="00000A"/>
          <w:sz w:val="24"/>
          <w:szCs w:val="24"/>
        </w:rPr>
      </w:pPr>
      <w:r w:rsidRPr="00ED1819">
        <w:rPr>
          <w:rFonts w:ascii="Times New Roman" w:hAnsi="Times New Roman"/>
          <w:color w:val="00000A"/>
          <w:sz w:val="24"/>
          <w:szCs w:val="24"/>
          <w:lang w:eastAsia="ru-RU"/>
        </w:rPr>
        <w:t xml:space="preserve">13) </w:t>
      </w:r>
      <w:r w:rsidRPr="00ED1819">
        <w:rPr>
          <w:rFonts w:ascii="Times New Roman" w:eastAsia="Times New Roman" w:hAnsi="Times New Roman"/>
          <w:color w:val="00000A"/>
          <w:sz w:val="24"/>
          <w:szCs w:val="24"/>
          <w:lang w:eastAsia="ru-RU"/>
        </w:rPr>
        <w:t xml:space="preserve">овладение базовыми предметными и </w:t>
      </w:r>
      <w:proofErr w:type="spellStart"/>
      <w:r w:rsidRPr="00ED1819">
        <w:rPr>
          <w:rFonts w:ascii="Times New Roman" w:eastAsia="Times New Roman" w:hAnsi="Times New Roman"/>
          <w:color w:val="00000A"/>
          <w:sz w:val="24"/>
          <w:szCs w:val="24"/>
          <w:lang w:eastAsia="ru-RU"/>
        </w:rPr>
        <w:t>межпредметными</w:t>
      </w:r>
      <w:proofErr w:type="spellEnd"/>
      <w:r w:rsidRPr="00ED1819">
        <w:rPr>
          <w:rFonts w:ascii="Times New Roman" w:eastAsia="Times New Roman" w:hAnsi="Times New Roman"/>
          <w:color w:val="00000A"/>
          <w:sz w:val="24"/>
          <w:szCs w:val="24"/>
          <w:lang w:eastAsia="ru-RU"/>
        </w:rPr>
        <w:t xml:space="preserve"> понятиями, отражающими существенные связи и отношения между объектами и процессами;</w:t>
      </w:r>
    </w:p>
    <w:p w:rsidR="002740C6" w:rsidRPr="00ED1819" w:rsidRDefault="002740C6" w:rsidP="002740C6">
      <w:pPr>
        <w:tabs>
          <w:tab w:val="left" w:pos="708"/>
        </w:tabs>
        <w:suppressAutoHyphens/>
        <w:spacing w:after="0" w:line="240" w:lineRule="auto"/>
        <w:ind w:firstLine="567"/>
        <w:jc w:val="both"/>
        <w:rPr>
          <w:rFonts w:ascii="Times New Roman" w:eastAsia="Liberation Sans" w:hAnsi="Times New Roman"/>
          <w:color w:val="00000A"/>
          <w:sz w:val="24"/>
          <w:szCs w:val="24"/>
        </w:rPr>
      </w:pPr>
      <w:r w:rsidRPr="00ED1819">
        <w:rPr>
          <w:rFonts w:ascii="Times New Roman" w:hAnsi="Times New Roman"/>
          <w:color w:val="00000A"/>
          <w:sz w:val="24"/>
          <w:szCs w:val="24"/>
          <w:lang w:eastAsia="ru-RU"/>
        </w:rPr>
        <w:lastRenderedPageBreak/>
        <w:t xml:space="preserve">14) </w:t>
      </w:r>
      <w:r w:rsidRPr="00ED1819">
        <w:rPr>
          <w:rFonts w:ascii="Times New Roman" w:eastAsia="Times New Roman" w:hAnsi="Times New Roman"/>
          <w:color w:val="00000A"/>
          <w:sz w:val="24"/>
          <w:szCs w:val="24"/>
          <w:lang w:eastAsia="ru-RU"/>
        </w:rPr>
        <w:t>умение работать в материальной и информационной сре</w:t>
      </w:r>
      <w:r w:rsidRPr="00ED1819">
        <w:rPr>
          <w:rFonts w:ascii="Times New Roman" w:eastAsia="Times New Roman" w:hAnsi="Times New Roman"/>
          <w:color w:val="00000A"/>
          <w:sz w:val="24"/>
          <w:szCs w:val="24"/>
          <w:lang w:eastAsia="ru-RU"/>
        </w:rPr>
        <w:softHyphen/>
        <w:t>де начального общего образования (в том числе с учебными моделями) в соответствии с содержанием учебного предмета «Окружающий мир».</w:t>
      </w:r>
    </w:p>
    <w:p w:rsidR="002740C6" w:rsidRPr="00ED1819" w:rsidRDefault="002740C6" w:rsidP="002740C6">
      <w:pPr>
        <w:shd w:val="clear" w:color="auto" w:fill="FFFFFF"/>
        <w:tabs>
          <w:tab w:val="left" w:pos="708"/>
        </w:tabs>
        <w:suppressAutoHyphens/>
        <w:spacing w:after="0" w:line="240" w:lineRule="auto"/>
        <w:ind w:firstLine="567"/>
        <w:jc w:val="both"/>
        <w:rPr>
          <w:rFonts w:ascii="Times New Roman" w:eastAsia="Liberation Sans" w:hAnsi="Times New Roman"/>
          <w:color w:val="00000A"/>
          <w:sz w:val="24"/>
          <w:szCs w:val="24"/>
        </w:rPr>
      </w:pPr>
      <w:r w:rsidRPr="00ED1819">
        <w:rPr>
          <w:rFonts w:ascii="Times New Roman" w:eastAsia="Times New Roman" w:hAnsi="Times New Roman"/>
          <w:b/>
          <w:bCs/>
          <w:color w:val="00000A"/>
          <w:sz w:val="24"/>
          <w:szCs w:val="24"/>
          <w:lang w:eastAsia="ru-RU"/>
        </w:rPr>
        <w:t>предметные результаты:</w:t>
      </w:r>
    </w:p>
    <w:p w:rsidR="002740C6" w:rsidRPr="00ED1819" w:rsidRDefault="002740C6" w:rsidP="002740C6">
      <w:pPr>
        <w:shd w:val="clear" w:color="auto" w:fill="FFFFFF"/>
        <w:tabs>
          <w:tab w:val="left" w:pos="708"/>
        </w:tabs>
        <w:suppressAutoHyphens/>
        <w:spacing w:after="0" w:line="240" w:lineRule="auto"/>
        <w:ind w:firstLine="567"/>
        <w:jc w:val="both"/>
        <w:rPr>
          <w:rFonts w:ascii="Times New Roman" w:eastAsia="Liberation Sans" w:hAnsi="Times New Roman"/>
          <w:color w:val="00000A"/>
          <w:sz w:val="24"/>
          <w:szCs w:val="24"/>
        </w:rPr>
      </w:pPr>
      <w:r w:rsidRPr="00ED1819">
        <w:rPr>
          <w:rFonts w:ascii="Times New Roman" w:hAnsi="Times New Roman"/>
          <w:color w:val="00000A"/>
          <w:sz w:val="24"/>
          <w:szCs w:val="24"/>
          <w:lang w:eastAsia="ru-RU"/>
        </w:rPr>
        <w:t xml:space="preserve">1) </w:t>
      </w:r>
      <w:r w:rsidRPr="00ED1819">
        <w:rPr>
          <w:rFonts w:ascii="Times New Roman" w:eastAsia="Times New Roman" w:hAnsi="Times New Roman"/>
          <w:color w:val="00000A"/>
          <w:sz w:val="24"/>
          <w:szCs w:val="24"/>
          <w:lang w:eastAsia="ru-RU"/>
        </w:rPr>
        <w:t>понимание особой роли России в мировой истории, вос</w:t>
      </w:r>
      <w:r w:rsidRPr="00ED1819">
        <w:rPr>
          <w:rFonts w:ascii="Times New Roman" w:eastAsia="Times New Roman" w:hAnsi="Times New Roman"/>
          <w:color w:val="00000A"/>
          <w:sz w:val="24"/>
          <w:szCs w:val="24"/>
          <w:lang w:eastAsia="ru-RU"/>
        </w:rPr>
        <w:softHyphen/>
        <w:t>питание чувства гордости за национальные свершения, откры</w:t>
      </w:r>
      <w:r w:rsidRPr="00ED1819">
        <w:rPr>
          <w:rFonts w:ascii="Times New Roman" w:eastAsia="Times New Roman" w:hAnsi="Times New Roman"/>
          <w:color w:val="00000A"/>
          <w:sz w:val="24"/>
          <w:szCs w:val="24"/>
          <w:lang w:eastAsia="ru-RU"/>
        </w:rPr>
        <w:softHyphen/>
        <w:t>тия, победы;</w:t>
      </w:r>
    </w:p>
    <w:p w:rsidR="002740C6" w:rsidRPr="00ED1819" w:rsidRDefault="002740C6" w:rsidP="002740C6">
      <w:pPr>
        <w:shd w:val="clear" w:color="auto" w:fill="FFFFFF"/>
        <w:tabs>
          <w:tab w:val="left" w:pos="708"/>
        </w:tabs>
        <w:suppressAutoHyphens/>
        <w:spacing w:after="0" w:line="240" w:lineRule="auto"/>
        <w:ind w:firstLine="567"/>
        <w:jc w:val="both"/>
        <w:rPr>
          <w:rFonts w:ascii="Times New Roman" w:eastAsia="Liberation Sans" w:hAnsi="Times New Roman"/>
          <w:color w:val="00000A"/>
          <w:sz w:val="24"/>
          <w:szCs w:val="24"/>
        </w:rPr>
      </w:pPr>
      <w:r w:rsidRPr="00ED1819">
        <w:rPr>
          <w:rFonts w:ascii="Times New Roman" w:hAnsi="Times New Roman"/>
          <w:color w:val="00000A"/>
          <w:sz w:val="24"/>
          <w:szCs w:val="24"/>
          <w:lang w:eastAsia="ru-RU"/>
        </w:rPr>
        <w:t xml:space="preserve">2) </w:t>
      </w:r>
      <w:proofErr w:type="spellStart"/>
      <w:r w:rsidRPr="00ED1819">
        <w:rPr>
          <w:rFonts w:ascii="Times New Roman" w:eastAsia="Times New Roman" w:hAnsi="Times New Roman"/>
          <w:color w:val="00000A"/>
          <w:sz w:val="24"/>
          <w:szCs w:val="24"/>
          <w:lang w:eastAsia="ru-RU"/>
        </w:rPr>
        <w:t>сформированность</w:t>
      </w:r>
      <w:proofErr w:type="spellEnd"/>
      <w:r w:rsidRPr="00ED1819">
        <w:rPr>
          <w:rFonts w:ascii="Times New Roman" w:eastAsia="Times New Roman" w:hAnsi="Times New Roman"/>
          <w:color w:val="00000A"/>
          <w:sz w:val="24"/>
          <w:szCs w:val="24"/>
          <w:lang w:eastAsia="ru-RU"/>
        </w:rPr>
        <w:t xml:space="preserve"> уважительного отношения к России, родному краю, своей семье, истории, культуре, природе нашей страны, её современной жизни;</w:t>
      </w:r>
    </w:p>
    <w:p w:rsidR="002740C6" w:rsidRPr="00ED1819" w:rsidRDefault="002740C6" w:rsidP="002740C6">
      <w:pPr>
        <w:shd w:val="clear" w:color="auto" w:fill="FFFFFF"/>
        <w:tabs>
          <w:tab w:val="left" w:pos="708"/>
        </w:tabs>
        <w:suppressAutoHyphens/>
        <w:spacing w:after="0" w:line="240" w:lineRule="auto"/>
        <w:ind w:firstLine="567"/>
        <w:jc w:val="both"/>
        <w:rPr>
          <w:rFonts w:ascii="Times New Roman" w:eastAsia="Liberation Sans" w:hAnsi="Times New Roman"/>
          <w:color w:val="00000A"/>
          <w:sz w:val="24"/>
          <w:szCs w:val="24"/>
        </w:rPr>
      </w:pPr>
      <w:r w:rsidRPr="00ED1819">
        <w:rPr>
          <w:rFonts w:ascii="Times New Roman" w:hAnsi="Times New Roman"/>
          <w:color w:val="00000A"/>
          <w:sz w:val="24"/>
          <w:szCs w:val="24"/>
          <w:lang w:eastAsia="ru-RU"/>
        </w:rPr>
        <w:t xml:space="preserve">3) </w:t>
      </w:r>
      <w:r w:rsidRPr="00ED1819">
        <w:rPr>
          <w:rFonts w:ascii="Times New Roman" w:eastAsia="Times New Roman" w:hAnsi="Times New Roman"/>
          <w:color w:val="00000A"/>
          <w:sz w:val="24"/>
          <w:szCs w:val="24"/>
          <w:lang w:eastAsia="ru-RU"/>
        </w:rPr>
        <w:t xml:space="preserve">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w:t>
      </w:r>
      <w:proofErr w:type="spellStart"/>
      <w:r w:rsidRPr="00ED1819">
        <w:rPr>
          <w:rFonts w:ascii="Times New Roman" w:eastAsia="Times New Roman" w:hAnsi="Times New Roman"/>
          <w:color w:val="00000A"/>
          <w:sz w:val="24"/>
          <w:szCs w:val="24"/>
          <w:lang w:eastAsia="ru-RU"/>
        </w:rPr>
        <w:t>здоровьесберегающего</w:t>
      </w:r>
      <w:proofErr w:type="spellEnd"/>
      <w:r w:rsidRPr="00ED1819">
        <w:rPr>
          <w:rFonts w:ascii="Times New Roman" w:eastAsia="Times New Roman" w:hAnsi="Times New Roman"/>
          <w:color w:val="00000A"/>
          <w:sz w:val="24"/>
          <w:szCs w:val="24"/>
          <w:lang w:eastAsia="ru-RU"/>
        </w:rPr>
        <w:t xml:space="preserve"> поведения в природной и социальной среде;</w:t>
      </w:r>
    </w:p>
    <w:p w:rsidR="002740C6" w:rsidRPr="00ED1819" w:rsidRDefault="002740C6" w:rsidP="002740C6">
      <w:pPr>
        <w:shd w:val="clear" w:color="auto" w:fill="FFFFFF"/>
        <w:tabs>
          <w:tab w:val="left" w:pos="708"/>
        </w:tabs>
        <w:suppressAutoHyphens/>
        <w:spacing w:after="0" w:line="240" w:lineRule="auto"/>
        <w:ind w:firstLine="567"/>
        <w:jc w:val="both"/>
        <w:rPr>
          <w:rFonts w:ascii="Times New Roman" w:eastAsia="Liberation Sans" w:hAnsi="Times New Roman"/>
          <w:color w:val="00000A"/>
          <w:sz w:val="24"/>
          <w:szCs w:val="24"/>
        </w:rPr>
      </w:pPr>
      <w:r w:rsidRPr="00ED1819">
        <w:rPr>
          <w:rFonts w:ascii="Times New Roman" w:hAnsi="Times New Roman"/>
          <w:color w:val="00000A"/>
          <w:sz w:val="24"/>
          <w:szCs w:val="24"/>
          <w:lang w:eastAsia="ru-RU"/>
        </w:rPr>
        <w:t xml:space="preserve">4) </w:t>
      </w:r>
      <w:r w:rsidRPr="00ED1819">
        <w:rPr>
          <w:rFonts w:ascii="Times New Roman" w:eastAsia="Times New Roman" w:hAnsi="Times New Roman"/>
          <w:color w:val="00000A"/>
          <w:sz w:val="24"/>
          <w:szCs w:val="24"/>
          <w:lang w:eastAsia="ru-RU"/>
        </w:rPr>
        <w:t>освоение доступных способов изучения природы и обще</w:t>
      </w:r>
      <w:r w:rsidRPr="00ED1819">
        <w:rPr>
          <w:rFonts w:ascii="Times New Roman" w:eastAsia="Times New Roman" w:hAnsi="Times New Roman"/>
          <w:color w:val="00000A"/>
          <w:sz w:val="24"/>
          <w:szCs w:val="24"/>
          <w:lang w:eastAsia="ru-RU"/>
        </w:rPr>
        <w:softHyphen/>
        <w:t>ства (наблюдение, запись, измерение, опыт, сравнение, клас</w:t>
      </w:r>
      <w:r w:rsidRPr="00ED1819">
        <w:rPr>
          <w:rFonts w:ascii="Times New Roman" w:eastAsia="Times New Roman" w:hAnsi="Times New Roman"/>
          <w:color w:val="00000A"/>
          <w:sz w:val="24"/>
          <w:szCs w:val="24"/>
          <w:lang w:eastAsia="ru-RU"/>
        </w:rPr>
        <w:softHyphen/>
        <w:t>сификация и др. с получением информации из семейных ар</w:t>
      </w:r>
      <w:r w:rsidRPr="00ED1819">
        <w:rPr>
          <w:rFonts w:ascii="Times New Roman" w:eastAsia="Times New Roman" w:hAnsi="Times New Roman"/>
          <w:color w:val="00000A"/>
          <w:sz w:val="24"/>
          <w:szCs w:val="24"/>
          <w:lang w:eastAsia="ru-RU"/>
        </w:rPr>
        <w:softHyphen/>
        <w:t>хивов, от окружающих людей, в открытом информационном пространстве);</w:t>
      </w:r>
    </w:p>
    <w:p w:rsidR="002740C6" w:rsidRPr="00ED1819" w:rsidRDefault="002740C6" w:rsidP="002740C6">
      <w:pPr>
        <w:shd w:val="clear" w:color="auto" w:fill="FFFFFF"/>
        <w:tabs>
          <w:tab w:val="left" w:pos="708"/>
        </w:tabs>
        <w:suppressAutoHyphens/>
        <w:spacing w:after="0" w:line="240" w:lineRule="auto"/>
        <w:ind w:firstLine="567"/>
        <w:jc w:val="both"/>
        <w:rPr>
          <w:rFonts w:ascii="Times New Roman" w:eastAsia="Liberation Sans" w:hAnsi="Times New Roman"/>
          <w:color w:val="00000A"/>
          <w:sz w:val="24"/>
          <w:szCs w:val="24"/>
        </w:rPr>
      </w:pPr>
      <w:r w:rsidRPr="00ED1819">
        <w:rPr>
          <w:rFonts w:ascii="Times New Roman" w:hAnsi="Times New Roman"/>
          <w:color w:val="00000A"/>
          <w:sz w:val="24"/>
          <w:szCs w:val="24"/>
          <w:lang w:eastAsia="ru-RU"/>
        </w:rPr>
        <w:t xml:space="preserve">5) </w:t>
      </w:r>
      <w:r w:rsidRPr="00ED1819">
        <w:rPr>
          <w:rFonts w:ascii="Times New Roman" w:eastAsia="Times New Roman" w:hAnsi="Times New Roman"/>
          <w:color w:val="00000A"/>
          <w:sz w:val="24"/>
          <w:szCs w:val="24"/>
          <w:lang w:eastAsia="ru-RU"/>
        </w:rPr>
        <w:t>развитие навыков устанавливать и выявлять причинно-следственные связи в окружающем мире.</w:t>
      </w:r>
    </w:p>
    <w:p w:rsidR="002740C6" w:rsidRDefault="002740C6" w:rsidP="002740C6">
      <w:pPr>
        <w:spacing w:line="240" w:lineRule="auto"/>
        <w:jc w:val="center"/>
        <w:rPr>
          <w:rFonts w:ascii="Times New Roman" w:hAnsi="Times New Roman"/>
          <w:b/>
          <w:sz w:val="28"/>
          <w:szCs w:val="28"/>
        </w:rPr>
      </w:pPr>
    </w:p>
    <w:p w:rsidR="002740C6" w:rsidRPr="00B361BF" w:rsidRDefault="002740C6" w:rsidP="002740C6">
      <w:pPr>
        <w:spacing w:line="240" w:lineRule="auto"/>
        <w:jc w:val="center"/>
        <w:rPr>
          <w:rFonts w:ascii="Times New Roman" w:hAnsi="Times New Roman"/>
          <w:b/>
          <w:sz w:val="28"/>
          <w:szCs w:val="28"/>
        </w:rPr>
      </w:pPr>
      <w:r w:rsidRPr="00B361BF">
        <w:rPr>
          <w:rFonts w:ascii="Times New Roman" w:hAnsi="Times New Roman"/>
          <w:b/>
          <w:sz w:val="28"/>
          <w:szCs w:val="28"/>
        </w:rPr>
        <w:t>3 класс</w:t>
      </w:r>
    </w:p>
    <w:p w:rsidR="002740C6" w:rsidRPr="00C51385" w:rsidRDefault="002740C6" w:rsidP="002740C6">
      <w:pPr>
        <w:suppressAutoHyphens/>
        <w:spacing w:after="0" w:line="240" w:lineRule="auto"/>
        <w:jc w:val="both"/>
        <w:rPr>
          <w:rFonts w:ascii="Times New Roman" w:eastAsia="Arial" w:hAnsi="Times New Roman"/>
          <w:sz w:val="24"/>
          <w:szCs w:val="24"/>
          <w:lang w:val="en-US" w:eastAsia="ru-RU"/>
        </w:rPr>
      </w:pPr>
      <w:proofErr w:type="spellStart"/>
      <w:r w:rsidRPr="00C51385">
        <w:rPr>
          <w:rFonts w:ascii="Times New Roman" w:eastAsia="Arial" w:hAnsi="Times New Roman"/>
          <w:b/>
          <w:sz w:val="24"/>
          <w:szCs w:val="24"/>
          <w:lang w:val="en-US" w:eastAsia="ru-RU"/>
        </w:rPr>
        <w:t>Личностные</w:t>
      </w:r>
      <w:proofErr w:type="spellEnd"/>
      <w:r w:rsidR="007048AB">
        <w:rPr>
          <w:rFonts w:ascii="Times New Roman" w:eastAsia="Arial" w:hAnsi="Times New Roman"/>
          <w:b/>
          <w:sz w:val="24"/>
          <w:szCs w:val="24"/>
          <w:lang w:eastAsia="ru-RU"/>
        </w:rPr>
        <w:t xml:space="preserve"> </w:t>
      </w:r>
      <w:proofErr w:type="spellStart"/>
      <w:r w:rsidRPr="00C51385">
        <w:rPr>
          <w:rFonts w:ascii="Times New Roman" w:eastAsia="Arial" w:hAnsi="Times New Roman"/>
          <w:b/>
          <w:sz w:val="24"/>
          <w:szCs w:val="24"/>
          <w:lang w:val="en-US" w:eastAsia="ru-RU"/>
        </w:rPr>
        <w:t>результат</w:t>
      </w:r>
      <w:proofErr w:type="spellEnd"/>
      <w:r w:rsidRPr="00C51385">
        <w:rPr>
          <w:rFonts w:ascii="Times New Roman" w:eastAsia="Arial" w:hAnsi="Times New Roman"/>
          <w:b/>
          <w:sz w:val="24"/>
          <w:szCs w:val="24"/>
          <w:lang w:eastAsia="ru-RU"/>
        </w:rPr>
        <w:t>ы</w:t>
      </w:r>
      <w:r w:rsidRPr="00C51385">
        <w:rPr>
          <w:rFonts w:ascii="Times New Roman" w:eastAsia="Arial" w:hAnsi="Times New Roman"/>
          <w:sz w:val="24"/>
          <w:szCs w:val="24"/>
          <w:lang w:val="en-US" w:eastAsia="ru-RU"/>
        </w:rPr>
        <w:t>:</w:t>
      </w:r>
    </w:p>
    <w:p w:rsidR="002740C6" w:rsidRPr="00ED1819" w:rsidRDefault="002740C6" w:rsidP="002740C6">
      <w:pPr>
        <w:numPr>
          <w:ilvl w:val="0"/>
          <w:numId w:val="1"/>
        </w:numPr>
        <w:suppressAutoHyphens/>
        <w:spacing w:after="0" w:line="240" w:lineRule="auto"/>
        <w:ind w:left="0" w:firstLine="0"/>
        <w:jc w:val="both"/>
        <w:rPr>
          <w:rFonts w:ascii="Times New Roman" w:eastAsia="Arial" w:hAnsi="Times New Roman"/>
          <w:sz w:val="24"/>
          <w:szCs w:val="24"/>
          <w:lang w:eastAsia="ru-RU"/>
        </w:rPr>
      </w:pPr>
      <w:r w:rsidRPr="00ED1819">
        <w:rPr>
          <w:rFonts w:ascii="Times New Roman" w:eastAsia="Arial" w:hAnsi="Times New Roman"/>
          <w:sz w:val="24"/>
          <w:szCs w:val="24"/>
          <w:lang w:eastAsia="ru-RU"/>
        </w:rPr>
        <w:t xml:space="preserve">Формирование основ </w:t>
      </w:r>
      <w:r w:rsidRPr="00ED1819">
        <w:rPr>
          <w:rFonts w:ascii="Times New Roman" w:eastAsia="Arial" w:hAnsi="Times New Roman"/>
          <w:iCs/>
          <w:sz w:val="24"/>
          <w:szCs w:val="24"/>
          <w:lang w:eastAsia="ru-RU"/>
        </w:rPr>
        <w:t>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p w:rsidR="002740C6" w:rsidRPr="00ED1819" w:rsidRDefault="002740C6" w:rsidP="002740C6">
      <w:pPr>
        <w:numPr>
          <w:ilvl w:val="0"/>
          <w:numId w:val="1"/>
        </w:numPr>
        <w:suppressAutoHyphens/>
        <w:spacing w:after="0" w:line="240" w:lineRule="auto"/>
        <w:ind w:left="0" w:firstLine="0"/>
        <w:jc w:val="both"/>
        <w:rPr>
          <w:rFonts w:ascii="Times New Roman" w:eastAsia="Arial" w:hAnsi="Times New Roman"/>
          <w:sz w:val="24"/>
          <w:szCs w:val="24"/>
          <w:lang w:eastAsia="ru-RU"/>
        </w:rPr>
      </w:pPr>
      <w:r w:rsidRPr="00ED1819">
        <w:rPr>
          <w:rFonts w:ascii="Times New Roman" w:eastAsia="Arial" w:hAnsi="Times New Roman"/>
          <w:sz w:val="24"/>
          <w:szCs w:val="24"/>
          <w:lang w:eastAsia="ru-RU"/>
        </w:rPr>
        <w:t xml:space="preserve">Формирование </w:t>
      </w:r>
      <w:r w:rsidRPr="00ED1819">
        <w:rPr>
          <w:rFonts w:ascii="Times New Roman" w:eastAsia="Arial" w:hAnsi="Times New Roman"/>
          <w:iCs/>
          <w:sz w:val="24"/>
          <w:szCs w:val="24"/>
          <w:lang w:eastAsia="ru-RU"/>
        </w:rPr>
        <w:t>целостного, социально ориентированного взгляда на мир в его органичном единстве и разнообразии природы, народов, культур и религий.</w:t>
      </w:r>
    </w:p>
    <w:p w:rsidR="002740C6" w:rsidRPr="00ED1819" w:rsidRDefault="002740C6" w:rsidP="002740C6">
      <w:pPr>
        <w:numPr>
          <w:ilvl w:val="0"/>
          <w:numId w:val="1"/>
        </w:numPr>
        <w:suppressAutoHyphens/>
        <w:spacing w:after="0" w:line="240" w:lineRule="auto"/>
        <w:ind w:left="0" w:firstLine="0"/>
        <w:jc w:val="both"/>
        <w:rPr>
          <w:rFonts w:ascii="Times New Roman" w:eastAsia="Arial" w:hAnsi="Times New Roman"/>
          <w:sz w:val="24"/>
          <w:szCs w:val="24"/>
          <w:lang w:eastAsia="ru-RU"/>
        </w:rPr>
      </w:pPr>
      <w:r w:rsidRPr="00ED1819">
        <w:rPr>
          <w:rFonts w:ascii="Times New Roman" w:eastAsia="Arial" w:hAnsi="Times New Roman"/>
          <w:sz w:val="24"/>
          <w:szCs w:val="24"/>
          <w:lang w:eastAsia="ru-RU"/>
        </w:rPr>
        <w:t xml:space="preserve">Формирование </w:t>
      </w:r>
      <w:r w:rsidRPr="00ED1819">
        <w:rPr>
          <w:rFonts w:ascii="Times New Roman" w:eastAsia="Arial" w:hAnsi="Times New Roman"/>
          <w:iCs/>
          <w:sz w:val="24"/>
          <w:szCs w:val="24"/>
          <w:lang w:eastAsia="ru-RU"/>
        </w:rPr>
        <w:t>уважительного отношения к иному мнению, истории и культуре других народов.</w:t>
      </w:r>
    </w:p>
    <w:p w:rsidR="002740C6" w:rsidRPr="00ED1819" w:rsidRDefault="002740C6" w:rsidP="002740C6">
      <w:pPr>
        <w:numPr>
          <w:ilvl w:val="0"/>
          <w:numId w:val="1"/>
        </w:numPr>
        <w:suppressAutoHyphens/>
        <w:spacing w:after="0" w:line="240" w:lineRule="auto"/>
        <w:ind w:left="0" w:firstLine="0"/>
        <w:jc w:val="both"/>
        <w:rPr>
          <w:rFonts w:ascii="Times New Roman" w:eastAsia="Arial" w:hAnsi="Times New Roman"/>
          <w:iCs/>
          <w:sz w:val="24"/>
          <w:szCs w:val="24"/>
          <w:lang w:eastAsia="ru-RU"/>
        </w:rPr>
      </w:pPr>
      <w:r w:rsidRPr="00ED1819">
        <w:rPr>
          <w:rFonts w:ascii="Times New Roman" w:eastAsia="Arial" w:hAnsi="Times New Roman"/>
          <w:sz w:val="24"/>
          <w:szCs w:val="24"/>
          <w:lang w:eastAsia="ru-RU"/>
        </w:rPr>
        <w:t xml:space="preserve">Овладение </w:t>
      </w:r>
      <w:r w:rsidRPr="00ED1819">
        <w:rPr>
          <w:rFonts w:ascii="Times New Roman" w:eastAsia="Arial" w:hAnsi="Times New Roman"/>
          <w:iCs/>
          <w:sz w:val="24"/>
          <w:szCs w:val="24"/>
          <w:lang w:eastAsia="ru-RU"/>
        </w:rPr>
        <w:t>начальными навыками адаптации в динамично изменяющемся и развивающемся мире.</w:t>
      </w:r>
    </w:p>
    <w:p w:rsidR="002740C6" w:rsidRPr="00ED1819" w:rsidRDefault="002740C6" w:rsidP="002740C6">
      <w:pPr>
        <w:numPr>
          <w:ilvl w:val="0"/>
          <w:numId w:val="1"/>
        </w:numPr>
        <w:suppressAutoHyphens/>
        <w:spacing w:after="0" w:line="240" w:lineRule="auto"/>
        <w:ind w:left="0" w:firstLine="0"/>
        <w:jc w:val="both"/>
        <w:rPr>
          <w:rFonts w:ascii="Times New Roman" w:eastAsia="Arial" w:hAnsi="Times New Roman"/>
          <w:sz w:val="24"/>
          <w:szCs w:val="24"/>
          <w:lang w:eastAsia="ru-RU"/>
        </w:rPr>
      </w:pPr>
      <w:r w:rsidRPr="00ED1819">
        <w:rPr>
          <w:rFonts w:ascii="Times New Roman" w:eastAsia="Arial" w:hAnsi="Times New Roman"/>
          <w:iCs/>
          <w:sz w:val="24"/>
          <w:szCs w:val="24"/>
          <w:lang w:eastAsia="ru-RU"/>
        </w:rPr>
        <w:t>Принятие и освоение социальной роли обучающегося, развитие мотивов учебной деятельности и формирование личностного смысла учения.</w:t>
      </w:r>
    </w:p>
    <w:p w:rsidR="002740C6" w:rsidRPr="00ED1819" w:rsidRDefault="002740C6" w:rsidP="002740C6">
      <w:pPr>
        <w:numPr>
          <w:ilvl w:val="0"/>
          <w:numId w:val="1"/>
        </w:numPr>
        <w:suppressAutoHyphens/>
        <w:spacing w:after="0" w:line="240" w:lineRule="auto"/>
        <w:ind w:left="0" w:firstLine="0"/>
        <w:jc w:val="both"/>
        <w:rPr>
          <w:rFonts w:ascii="Times New Roman" w:eastAsia="Arial" w:hAnsi="Times New Roman"/>
          <w:sz w:val="24"/>
          <w:szCs w:val="24"/>
          <w:lang w:eastAsia="ru-RU"/>
        </w:rPr>
      </w:pPr>
      <w:r w:rsidRPr="00ED1819">
        <w:rPr>
          <w:rFonts w:ascii="Times New Roman" w:eastAsia="Arial" w:hAnsi="Times New Roman"/>
          <w:sz w:val="24"/>
          <w:szCs w:val="24"/>
          <w:lang w:eastAsia="ru-RU"/>
        </w:rPr>
        <w:t xml:space="preserve">Развитие </w:t>
      </w:r>
      <w:r w:rsidRPr="00ED1819">
        <w:rPr>
          <w:rFonts w:ascii="Times New Roman" w:eastAsia="Arial" w:hAnsi="Times New Roman"/>
          <w:iCs/>
          <w:sz w:val="24"/>
          <w:szCs w:val="24"/>
          <w:lang w:eastAsia="ru-RU"/>
        </w:rPr>
        <w:t>самостоятельности и личной ответственности за свои поступки на основе представлений о нравственных нормах, социальной справедливости и свободе.</w:t>
      </w:r>
    </w:p>
    <w:p w:rsidR="002740C6" w:rsidRPr="00ED1819" w:rsidRDefault="002740C6" w:rsidP="002740C6">
      <w:pPr>
        <w:numPr>
          <w:ilvl w:val="0"/>
          <w:numId w:val="1"/>
        </w:numPr>
        <w:suppressAutoHyphens/>
        <w:spacing w:after="0" w:line="240" w:lineRule="auto"/>
        <w:ind w:left="0" w:firstLine="0"/>
        <w:jc w:val="both"/>
        <w:rPr>
          <w:rFonts w:ascii="Times New Roman" w:eastAsia="Arial" w:hAnsi="Times New Roman"/>
          <w:sz w:val="24"/>
          <w:szCs w:val="24"/>
          <w:lang w:eastAsia="ru-RU"/>
        </w:rPr>
      </w:pPr>
      <w:r w:rsidRPr="00ED1819">
        <w:rPr>
          <w:rFonts w:ascii="Times New Roman" w:eastAsia="Arial" w:hAnsi="Times New Roman"/>
          <w:sz w:val="24"/>
          <w:szCs w:val="24"/>
          <w:lang w:eastAsia="ru-RU"/>
        </w:rPr>
        <w:t xml:space="preserve">Формирование </w:t>
      </w:r>
      <w:r w:rsidRPr="00ED1819">
        <w:rPr>
          <w:rFonts w:ascii="Times New Roman" w:eastAsia="Arial" w:hAnsi="Times New Roman"/>
          <w:iCs/>
          <w:sz w:val="24"/>
          <w:szCs w:val="24"/>
          <w:lang w:eastAsia="ru-RU"/>
        </w:rPr>
        <w:t>эстетических потребностей, ценностей и чувств.</w:t>
      </w:r>
    </w:p>
    <w:p w:rsidR="002740C6" w:rsidRPr="00ED1819" w:rsidRDefault="002740C6" w:rsidP="002740C6">
      <w:pPr>
        <w:numPr>
          <w:ilvl w:val="0"/>
          <w:numId w:val="1"/>
        </w:numPr>
        <w:suppressAutoHyphens/>
        <w:spacing w:after="0" w:line="240" w:lineRule="auto"/>
        <w:ind w:left="0" w:firstLine="0"/>
        <w:jc w:val="both"/>
        <w:rPr>
          <w:rFonts w:ascii="Times New Roman" w:eastAsia="Arial" w:hAnsi="Times New Roman"/>
          <w:iCs/>
          <w:sz w:val="24"/>
          <w:szCs w:val="24"/>
          <w:lang w:eastAsia="ru-RU"/>
        </w:rPr>
      </w:pPr>
      <w:r w:rsidRPr="00ED1819">
        <w:rPr>
          <w:rFonts w:ascii="Times New Roman" w:eastAsia="Arial" w:hAnsi="Times New Roman"/>
          <w:sz w:val="24"/>
          <w:szCs w:val="24"/>
          <w:lang w:eastAsia="ru-RU"/>
        </w:rPr>
        <w:t xml:space="preserve">Развитие </w:t>
      </w:r>
      <w:r w:rsidRPr="00ED1819">
        <w:rPr>
          <w:rFonts w:ascii="Times New Roman" w:eastAsia="Arial" w:hAnsi="Times New Roman"/>
          <w:iCs/>
          <w:sz w:val="24"/>
          <w:szCs w:val="24"/>
          <w:lang w:eastAsia="ru-RU"/>
        </w:rPr>
        <w:t>этических чувств, доброжелательности и эмоционально-нравственной отзывчивости, понимания и сопереживания чувствам других людей.</w:t>
      </w:r>
    </w:p>
    <w:p w:rsidR="002740C6" w:rsidRPr="00ED1819" w:rsidRDefault="002740C6" w:rsidP="002740C6">
      <w:pPr>
        <w:numPr>
          <w:ilvl w:val="0"/>
          <w:numId w:val="1"/>
        </w:numPr>
        <w:suppressAutoHyphens/>
        <w:spacing w:after="0" w:line="240" w:lineRule="auto"/>
        <w:ind w:left="0" w:firstLine="0"/>
        <w:jc w:val="both"/>
        <w:rPr>
          <w:rFonts w:ascii="Times New Roman" w:eastAsia="Arial" w:hAnsi="Times New Roman"/>
          <w:sz w:val="24"/>
          <w:szCs w:val="24"/>
          <w:lang w:eastAsia="ru-RU"/>
        </w:rPr>
      </w:pPr>
      <w:r w:rsidRPr="00ED1819">
        <w:rPr>
          <w:rFonts w:ascii="Times New Roman" w:eastAsia="Arial" w:hAnsi="Times New Roman"/>
          <w:iCs/>
          <w:sz w:val="24"/>
          <w:szCs w:val="24"/>
          <w:lang w:eastAsia="ru-RU"/>
        </w:rPr>
        <w:t xml:space="preserve">Развитие навыков сотрудничества </w:t>
      </w:r>
      <w:proofErr w:type="gramStart"/>
      <w:r w:rsidRPr="00ED1819">
        <w:rPr>
          <w:rFonts w:ascii="Times New Roman" w:eastAsia="Arial" w:hAnsi="Times New Roman"/>
          <w:iCs/>
          <w:sz w:val="24"/>
          <w:szCs w:val="24"/>
          <w:lang w:eastAsia="ru-RU"/>
        </w:rPr>
        <w:t>со</w:t>
      </w:r>
      <w:proofErr w:type="gramEnd"/>
      <w:r w:rsidRPr="00ED1819">
        <w:rPr>
          <w:rFonts w:ascii="Times New Roman" w:eastAsia="Arial" w:hAnsi="Times New Roman"/>
          <w:iCs/>
          <w:sz w:val="24"/>
          <w:szCs w:val="24"/>
          <w:lang w:eastAsia="ru-RU"/>
        </w:rPr>
        <w:t xml:space="preserve"> взрослыми и сверстниками в различных социальных ситуациях, умения не создавать конфликтов и находить выходы из спорных ситуаций.</w:t>
      </w:r>
    </w:p>
    <w:p w:rsidR="002740C6" w:rsidRPr="00ED1819" w:rsidRDefault="002740C6" w:rsidP="002740C6">
      <w:pPr>
        <w:numPr>
          <w:ilvl w:val="0"/>
          <w:numId w:val="1"/>
        </w:numPr>
        <w:suppressAutoHyphens/>
        <w:spacing w:after="0" w:line="240" w:lineRule="auto"/>
        <w:ind w:left="0" w:firstLine="0"/>
        <w:jc w:val="both"/>
        <w:rPr>
          <w:rFonts w:ascii="Times New Roman" w:eastAsia="Arial" w:hAnsi="Times New Roman"/>
          <w:sz w:val="24"/>
          <w:szCs w:val="24"/>
          <w:lang w:eastAsia="ru-RU"/>
        </w:rPr>
      </w:pPr>
      <w:r w:rsidRPr="00ED1819">
        <w:rPr>
          <w:rFonts w:ascii="Times New Roman" w:eastAsia="Arial" w:hAnsi="Times New Roman"/>
          <w:sz w:val="24"/>
          <w:szCs w:val="24"/>
          <w:lang w:eastAsia="ru-RU"/>
        </w:rPr>
        <w:t>Формирование</w:t>
      </w:r>
      <w:r w:rsidRPr="00ED1819">
        <w:rPr>
          <w:rFonts w:ascii="Times New Roman" w:eastAsia="Arial" w:hAnsi="Times New Roman"/>
          <w:iCs/>
          <w:sz w:val="24"/>
          <w:szCs w:val="24"/>
          <w:lang w:eastAsia="ru-RU"/>
        </w:rPr>
        <w:t xml:space="preserve">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rsidR="002740C6" w:rsidRPr="00C51385" w:rsidRDefault="002740C6" w:rsidP="002740C6">
      <w:pPr>
        <w:suppressAutoHyphens/>
        <w:spacing w:after="0" w:line="240" w:lineRule="auto"/>
        <w:jc w:val="both"/>
        <w:rPr>
          <w:rFonts w:ascii="Times New Roman" w:eastAsia="Arial" w:hAnsi="Times New Roman"/>
          <w:sz w:val="24"/>
          <w:szCs w:val="24"/>
          <w:lang w:eastAsia="ru-RU"/>
        </w:rPr>
      </w:pPr>
    </w:p>
    <w:p w:rsidR="002740C6" w:rsidRPr="00C51385" w:rsidRDefault="002740C6" w:rsidP="002740C6">
      <w:pPr>
        <w:suppressAutoHyphens/>
        <w:spacing w:after="0" w:line="240" w:lineRule="auto"/>
        <w:jc w:val="both"/>
        <w:rPr>
          <w:rFonts w:ascii="Times New Roman" w:eastAsia="Arial" w:hAnsi="Times New Roman"/>
          <w:sz w:val="24"/>
          <w:szCs w:val="24"/>
          <w:lang w:val="tt-RU" w:eastAsia="ru-RU"/>
        </w:rPr>
      </w:pPr>
      <w:r w:rsidRPr="00C51385">
        <w:rPr>
          <w:rFonts w:ascii="Times New Roman" w:eastAsia="Arial" w:hAnsi="Times New Roman"/>
          <w:b/>
          <w:sz w:val="24"/>
          <w:szCs w:val="24"/>
          <w:lang w:val="tt-RU" w:eastAsia="ru-RU"/>
        </w:rPr>
        <w:lastRenderedPageBreak/>
        <w:t>М</w:t>
      </w:r>
      <w:proofErr w:type="spellStart"/>
      <w:r w:rsidRPr="00C51385">
        <w:rPr>
          <w:rFonts w:ascii="Times New Roman" w:eastAsia="Arial" w:hAnsi="Times New Roman"/>
          <w:b/>
          <w:sz w:val="24"/>
          <w:szCs w:val="24"/>
          <w:lang w:val="en-US" w:eastAsia="ru-RU"/>
        </w:rPr>
        <w:t>етапредметны</w:t>
      </w:r>
      <w:proofErr w:type="spellEnd"/>
      <w:r w:rsidRPr="00C51385">
        <w:rPr>
          <w:rFonts w:ascii="Times New Roman" w:eastAsia="Arial" w:hAnsi="Times New Roman"/>
          <w:b/>
          <w:sz w:val="24"/>
          <w:szCs w:val="24"/>
          <w:lang w:eastAsia="ru-RU"/>
        </w:rPr>
        <w:t>е</w:t>
      </w:r>
      <w:r w:rsidR="007048AB">
        <w:rPr>
          <w:rFonts w:ascii="Times New Roman" w:eastAsia="Arial" w:hAnsi="Times New Roman"/>
          <w:b/>
          <w:sz w:val="24"/>
          <w:szCs w:val="24"/>
          <w:lang w:eastAsia="ru-RU"/>
        </w:rPr>
        <w:t xml:space="preserve">  </w:t>
      </w:r>
      <w:proofErr w:type="spellStart"/>
      <w:r w:rsidRPr="00C51385">
        <w:rPr>
          <w:rFonts w:ascii="Times New Roman" w:eastAsia="Arial" w:hAnsi="Times New Roman"/>
          <w:b/>
          <w:sz w:val="24"/>
          <w:szCs w:val="24"/>
          <w:lang w:val="en-US" w:eastAsia="ru-RU"/>
        </w:rPr>
        <w:t>результат</w:t>
      </w:r>
      <w:proofErr w:type="spellEnd"/>
      <w:r w:rsidRPr="00C51385">
        <w:rPr>
          <w:rFonts w:ascii="Times New Roman" w:eastAsia="Arial" w:hAnsi="Times New Roman"/>
          <w:b/>
          <w:sz w:val="24"/>
          <w:szCs w:val="24"/>
          <w:lang w:eastAsia="ru-RU"/>
        </w:rPr>
        <w:t>ы</w:t>
      </w:r>
      <w:r w:rsidRPr="00C51385">
        <w:rPr>
          <w:rFonts w:ascii="Times New Roman" w:eastAsia="Arial" w:hAnsi="Times New Roman"/>
          <w:b/>
          <w:sz w:val="24"/>
          <w:szCs w:val="24"/>
          <w:lang w:val="tt-RU" w:eastAsia="ru-RU"/>
        </w:rPr>
        <w:t>:</w:t>
      </w:r>
    </w:p>
    <w:p w:rsidR="002740C6" w:rsidRPr="00ED1819" w:rsidRDefault="002740C6" w:rsidP="002740C6">
      <w:pPr>
        <w:numPr>
          <w:ilvl w:val="0"/>
          <w:numId w:val="2"/>
        </w:numPr>
        <w:suppressAutoHyphens/>
        <w:spacing w:after="0" w:line="240" w:lineRule="auto"/>
        <w:ind w:left="0" w:firstLine="0"/>
        <w:jc w:val="both"/>
        <w:rPr>
          <w:rFonts w:ascii="Times New Roman" w:eastAsia="Arial" w:hAnsi="Times New Roman"/>
          <w:iCs/>
          <w:sz w:val="24"/>
          <w:szCs w:val="24"/>
          <w:lang w:eastAsia="ru-RU"/>
        </w:rPr>
      </w:pPr>
      <w:r w:rsidRPr="00ED1819">
        <w:rPr>
          <w:rFonts w:ascii="Times New Roman" w:eastAsia="Arial" w:hAnsi="Times New Roman"/>
          <w:sz w:val="24"/>
          <w:szCs w:val="24"/>
          <w:lang w:eastAsia="ru-RU"/>
        </w:rPr>
        <w:t xml:space="preserve">Овладение </w:t>
      </w:r>
      <w:r w:rsidRPr="00ED1819">
        <w:rPr>
          <w:rFonts w:ascii="Times New Roman" w:eastAsia="Arial" w:hAnsi="Times New Roman"/>
          <w:iCs/>
          <w:sz w:val="24"/>
          <w:szCs w:val="24"/>
          <w:lang w:eastAsia="ru-RU"/>
        </w:rPr>
        <w:t>способностью принимать и сохранять цели и задачи учебной деятельности, поиска средств её осуществления.</w:t>
      </w:r>
    </w:p>
    <w:p w:rsidR="002740C6" w:rsidRPr="00ED1819" w:rsidRDefault="002740C6" w:rsidP="002740C6">
      <w:pPr>
        <w:numPr>
          <w:ilvl w:val="0"/>
          <w:numId w:val="2"/>
        </w:numPr>
        <w:suppressAutoHyphens/>
        <w:spacing w:after="0" w:line="240" w:lineRule="auto"/>
        <w:ind w:left="0" w:firstLine="0"/>
        <w:jc w:val="both"/>
        <w:rPr>
          <w:rFonts w:ascii="Times New Roman" w:eastAsia="Arial" w:hAnsi="Times New Roman"/>
          <w:sz w:val="24"/>
          <w:szCs w:val="24"/>
          <w:lang w:eastAsia="ru-RU"/>
        </w:rPr>
      </w:pPr>
      <w:r w:rsidRPr="00ED1819">
        <w:rPr>
          <w:rFonts w:ascii="Times New Roman" w:eastAsia="Arial" w:hAnsi="Times New Roman"/>
          <w:iCs/>
          <w:sz w:val="24"/>
          <w:szCs w:val="24"/>
          <w:lang w:eastAsia="ru-RU"/>
        </w:rPr>
        <w:t xml:space="preserve">Освоение способов решения проблем творческого и поискового характера. </w:t>
      </w:r>
    </w:p>
    <w:p w:rsidR="002740C6" w:rsidRPr="00ED1819" w:rsidRDefault="002740C6" w:rsidP="002740C6">
      <w:pPr>
        <w:numPr>
          <w:ilvl w:val="0"/>
          <w:numId w:val="2"/>
        </w:numPr>
        <w:suppressAutoHyphens/>
        <w:spacing w:after="0" w:line="240" w:lineRule="auto"/>
        <w:ind w:left="0" w:firstLine="0"/>
        <w:jc w:val="both"/>
        <w:rPr>
          <w:rFonts w:ascii="Times New Roman" w:eastAsia="Arial" w:hAnsi="Times New Roman"/>
          <w:sz w:val="24"/>
          <w:szCs w:val="24"/>
          <w:lang w:eastAsia="ru-RU"/>
        </w:rPr>
      </w:pPr>
      <w:r w:rsidRPr="00ED1819">
        <w:rPr>
          <w:rFonts w:ascii="Times New Roman" w:eastAsia="Arial" w:hAnsi="Times New Roman"/>
          <w:sz w:val="24"/>
          <w:szCs w:val="24"/>
          <w:lang w:eastAsia="ru-RU"/>
        </w:rPr>
        <w:t xml:space="preserve">Формирование </w:t>
      </w:r>
      <w:r w:rsidRPr="00ED1819">
        <w:rPr>
          <w:rFonts w:ascii="Times New Roman" w:eastAsia="Arial" w:hAnsi="Times New Roman"/>
          <w:iCs/>
          <w:sz w:val="24"/>
          <w:szCs w:val="24"/>
          <w:lang w:eastAsia="ru-RU"/>
        </w:rPr>
        <w:t>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2740C6" w:rsidRPr="00ED1819" w:rsidRDefault="002740C6" w:rsidP="002740C6">
      <w:pPr>
        <w:numPr>
          <w:ilvl w:val="0"/>
          <w:numId w:val="2"/>
        </w:numPr>
        <w:suppressAutoHyphens/>
        <w:spacing w:after="0" w:line="240" w:lineRule="auto"/>
        <w:ind w:left="0" w:firstLine="0"/>
        <w:jc w:val="both"/>
        <w:rPr>
          <w:rFonts w:ascii="Times New Roman" w:eastAsia="Arial" w:hAnsi="Times New Roman"/>
          <w:iCs/>
          <w:sz w:val="24"/>
          <w:szCs w:val="24"/>
          <w:lang w:eastAsia="ru-RU"/>
        </w:rPr>
      </w:pPr>
      <w:r w:rsidRPr="00ED1819">
        <w:rPr>
          <w:rFonts w:ascii="Times New Roman" w:eastAsia="Arial" w:hAnsi="Times New Roman"/>
          <w:sz w:val="24"/>
          <w:szCs w:val="24"/>
          <w:lang w:eastAsia="ru-RU"/>
        </w:rPr>
        <w:t xml:space="preserve">Формирование </w:t>
      </w:r>
      <w:r w:rsidRPr="00ED1819">
        <w:rPr>
          <w:rFonts w:ascii="Times New Roman" w:eastAsia="Arial" w:hAnsi="Times New Roman"/>
          <w:iCs/>
          <w:sz w:val="24"/>
          <w:szCs w:val="24"/>
          <w:lang w:eastAsia="ru-RU"/>
        </w:rPr>
        <w:t>умения понимать причины успеха/неуспеха учебной деятельности и способности конструктивно действовать даже в ситуациях неуспеха.</w:t>
      </w:r>
    </w:p>
    <w:p w:rsidR="002740C6" w:rsidRPr="00ED1819" w:rsidRDefault="002740C6" w:rsidP="002740C6">
      <w:pPr>
        <w:numPr>
          <w:ilvl w:val="0"/>
          <w:numId w:val="2"/>
        </w:numPr>
        <w:suppressAutoHyphens/>
        <w:spacing w:after="0" w:line="240" w:lineRule="auto"/>
        <w:ind w:left="0" w:firstLine="0"/>
        <w:jc w:val="both"/>
        <w:rPr>
          <w:rFonts w:ascii="Times New Roman" w:eastAsia="Arial" w:hAnsi="Times New Roman"/>
          <w:iCs/>
          <w:sz w:val="24"/>
          <w:szCs w:val="24"/>
          <w:lang w:eastAsia="ru-RU"/>
        </w:rPr>
      </w:pPr>
      <w:r w:rsidRPr="00ED1819">
        <w:rPr>
          <w:rFonts w:ascii="Times New Roman" w:eastAsia="Arial" w:hAnsi="Times New Roman"/>
          <w:iCs/>
          <w:sz w:val="24"/>
          <w:szCs w:val="24"/>
          <w:lang w:eastAsia="ru-RU"/>
        </w:rPr>
        <w:t>Освоение начальных форм познавательной и личностной рефлексии.</w:t>
      </w:r>
    </w:p>
    <w:p w:rsidR="002740C6" w:rsidRPr="00ED1819" w:rsidRDefault="002740C6" w:rsidP="002740C6">
      <w:pPr>
        <w:numPr>
          <w:ilvl w:val="0"/>
          <w:numId w:val="2"/>
        </w:numPr>
        <w:suppressAutoHyphens/>
        <w:spacing w:after="0" w:line="240" w:lineRule="auto"/>
        <w:ind w:left="0" w:firstLine="0"/>
        <w:jc w:val="both"/>
        <w:rPr>
          <w:rFonts w:ascii="Times New Roman" w:eastAsia="Arial" w:hAnsi="Times New Roman"/>
          <w:iCs/>
          <w:sz w:val="24"/>
          <w:szCs w:val="24"/>
          <w:lang w:eastAsia="ru-RU"/>
        </w:rPr>
      </w:pPr>
      <w:r w:rsidRPr="00ED1819">
        <w:rPr>
          <w:rFonts w:ascii="Times New Roman" w:eastAsia="Arial" w:hAnsi="Times New Roman"/>
          <w:iCs/>
          <w:sz w:val="24"/>
          <w:szCs w:val="24"/>
          <w:lang w:eastAsia="ru-RU"/>
        </w:rPr>
        <w:t>Использование знаково-символических сре</w:t>
      </w:r>
      <w:proofErr w:type="gramStart"/>
      <w:r w:rsidRPr="00ED1819">
        <w:rPr>
          <w:rFonts w:ascii="Times New Roman" w:eastAsia="Arial" w:hAnsi="Times New Roman"/>
          <w:iCs/>
          <w:sz w:val="24"/>
          <w:szCs w:val="24"/>
          <w:lang w:eastAsia="ru-RU"/>
        </w:rPr>
        <w:t>дств пр</w:t>
      </w:r>
      <w:proofErr w:type="gramEnd"/>
      <w:r w:rsidRPr="00ED1819">
        <w:rPr>
          <w:rFonts w:ascii="Times New Roman" w:eastAsia="Arial" w:hAnsi="Times New Roman"/>
          <w:iCs/>
          <w:sz w:val="24"/>
          <w:szCs w:val="24"/>
          <w:lang w:eastAsia="ru-RU"/>
        </w:rPr>
        <w:t>едставления информации для создания моделей изучаемых объектов и процессов, схем решения учебных и практических задач.</w:t>
      </w:r>
    </w:p>
    <w:p w:rsidR="002740C6" w:rsidRPr="00ED1819" w:rsidRDefault="002740C6" w:rsidP="002740C6">
      <w:pPr>
        <w:numPr>
          <w:ilvl w:val="0"/>
          <w:numId w:val="2"/>
        </w:numPr>
        <w:suppressAutoHyphens/>
        <w:spacing w:after="0" w:line="240" w:lineRule="auto"/>
        <w:ind w:left="0" w:firstLine="0"/>
        <w:jc w:val="both"/>
        <w:rPr>
          <w:rFonts w:ascii="Times New Roman" w:eastAsia="Arial" w:hAnsi="Times New Roman"/>
          <w:iCs/>
          <w:sz w:val="24"/>
          <w:szCs w:val="24"/>
          <w:lang w:eastAsia="ru-RU"/>
        </w:rPr>
      </w:pPr>
      <w:r w:rsidRPr="00ED1819">
        <w:rPr>
          <w:rFonts w:ascii="Times New Roman" w:eastAsia="Arial" w:hAnsi="Times New Roman"/>
          <w:iCs/>
          <w:sz w:val="24"/>
          <w:szCs w:val="24"/>
          <w:lang w:eastAsia="ru-RU"/>
        </w:rPr>
        <w:t>Активное использование речевых средств и средств информационных и коммуникационных технологий (ИКТ) для решения коммуникативных и познавательных задач.</w:t>
      </w:r>
    </w:p>
    <w:p w:rsidR="002740C6" w:rsidRPr="00ED1819" w:rsidRDefault="002740C6" w:rsidP="002740C6">
      <w:pPr>
        <w:numPr>
          <w:ilvl w:val="0"/>
          <w:numId w:val="2"/>
        </w:numPr>
        <w:suppressAutoHyphens/>
        <w:spacing w:after="0" w:line="240" w:lineRule="auto"/>
        <w:ind w:left="0" w:firstLine="0"/>
        <w:jc w:val="both"/>
        <w:rPr>
          <w:rFonts w:ascii="Times New Roman" w:eastAsia="Arial" w:hAnsi="Times New Roman"/>
          <w:sz w:val="24"/>
          <w:szCs w:val="24"/>
          <w:lang w:eastAsia="ru-RU"/>
        </w:rPr>
      </w:pPr>
      <w:r w:rsidRPr="00ED1819">
        <w:rPr>
          <w:rFonts w:ascii="Times New Roman" w:eastAsia="Arial" w:hAnsi="Times New Roman"/>
          <w:iCs/>
          <w:sz w:val="24"/>
          <w:szCs w:val="24"/>
          <w:lang w:eastAsia="ru-RU"/>
        </w:rPr>
        <w:t>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r w:rsidRPr="00ED1819">
        <w:rPr>
          <w:rFonts w:ascii="Times New Roman" w:eastAsia="Arial" w:hAnsi="Times New Roman"/>
          <w:sz w:val="24"/>
          <w:szCs w:val="24"/>
          <w:lang w:eastAsia="ru-RU"/>
        </w:rPr>
        <w:t xml:space="preserve">. </w:t>
      </w:r>
    </w:p>
    <w:p w:rsidR="002740C6" w:rsidRPr="00ED1819" w:rsidRDefault="002740C6" w:rsidP="002740C6">
      <w:pPr>
        <w:suppressAutoHyphens/>
        <w:spacing w:after="0" w:line="240" w:lineRule="auto"/>
        <w:jc w:val="both"/>
        <w:rPr>
          <w:rFonts w:ascii="Times New Roman" w:eastAsia="Arial" w:hAnsi="Times New Roman"/>
          <w:sz w:val="24"/>
          <w:szCs w:val="24"/>
          <w:lang w:eastAsia="ru-RU"/>
        </w:rPr>
      </w:pPr>
    </w:p>
    <w:p w:rsidR="002740C6" w:rsidRPr="00C51385" w:rsidRDefault="002740C6" w:rsidP="002740C6">
      <w:pPr>
        <w:suppressAutoHyphens/>
        <w:spacing w:after="0" w:line="240" w:lineRule="auto"/>
        <w:jc w:val="both"/>
        <w:rPr>
          <w:rFonts w:ascii="Times New Roman" w:eastAsia="Arial" w:hAnsi="Times New Roman"/>
          <w:iCs/>
          <w:sz w:val="24"/>
          <w:szCs w:val="24"/>
          <w:lang w:val="tt-RU" w:eastAsia="ru-RU"/>
        </w:rPr>
      </w:pPr>
      <w:r w:rsidRPr="00C51385">
        <w:rPr>
          <w:rFonts w:ascii="Times New Roman" w:eastAsia="Arial" w:hAnsi="Times New Roman"/>
          <w:b/>
          <w:sz w:val="24"/>
          <w:szCs w:val="24"/>
          <w:lang w:val="tt-RU" w:eastAsia="ru-RU"/>
        </w:rPr>
        <w:t>П</w:t>
      </w:r>
      <w:proofErr w:type="spellStart"/>
      <w:r w:rsidRPr="00C51385">
        <w:rPr>
          <w:rFonts w:ascii="Times New Roman" w:eastAsia="Arial" w:hAnsi="Times New Roman"/>
          <w:b/>
          <w:sz w:val="24"/>
          <w:szCs w:val="24"/>
          <w:lang w:val="en-US" w:eastAsia="ru-RU"/>
        </w:rPr>
        <w:t>редметны</w:t>
      </w:r>
      <w:proofErr w:type="spellEnd"/>
      <w:r w:rsidRPr="00C51385">
        <w:rPr>
          <w:rFonts w:ascii="Times New Roman" w:eastAsia="Arial" w:hAnsi="Times New Roman"/>
          <w:b/>
          <w:sz w:val="24"/>
          <w:szCs w:val="24"/>
          <w:lang w:eastAsia="ru-RU"/>
        </w:rPr>
        <w:t>е</w:t>
      </w:r>
      <w:proofErr w:type="spellStart"/>
      <w:r w:rsidRPr="00C51385">
        <w:rPr>
          <w:rFonts w:ascii="Times New Roman" w:eastAsia="Arial" w:hAnsi="Times New Roman"/>
          <w:b/>
          <w:sz w:val="24"/>
          <w:szCs w:val="24"/>
          <w:lang w:val="en-US" w:eastAsia="ru-RU"/>
        </w:rPr>
        <w:t>результат</w:t>
      </w:r>
      <w:proofErr w:type="spellEnd"/>
      <w:r w:rsidRPr="00C51385">
        <w:rPr>
          <w:rFonts w:ascii="Times New Roman" w:eastAsia="Arial" w:hAnsi="Times New Roman"/>
          <w:b/>
          <w:sz w:val="24"/>
          <w:szCs w:val="24"/>
          <w:lang w:eastAsia="ru-RU"/>
        </w:rPr>
        <w:t>ы</w:t>
      </w:r>
      <w:r w:rsidRPr="00C51385">
        <w:rPr>
          <w:rFonts w:ascii="Times New Roman" w:eastAsia="Arial" w:hAnsi="Times New Roman"/>
          <w:b/>
          <w:sz w:val="24"/>
          <w:szCs w:val="24"/>
          <w:lang w:val="tt-RU" w:eastAsia="ru-RU"/>
        </w:rPr>
        <w:t>:</w:t>
      </w:r>
    </w:p>
    <w:p w:rsidR="002740C6" w:rsidRPr="00ED1819" w:rsidRDefault="002740C6" w:rsidP="002740C6">
      <w:pPr>
        <w:numPr>
          <w:ilvl w:val="0"/>
          <w:numId w:val="3"/>
        </w:numPr>
        <w:suppressAutoHyphens/>
        <w:spacing w:after="0" w:line="240" w:lineRule="auto"/>
        <w:ind w:left="0" w:firstLine="0"/>
        <w:jc w:val="both"/>
        <w:rPr>
          <w:rFonts w:ascii="Times New Roman" w:eastAsia="Arial" w:hAnsi="Times New Roman"/>
          <w:sz w:val="24"/>
          <w:szCs w:val="24"/>
          <w:lang w:eastAsia="ru-RU"/>
        </w:rPr>
      </w:pPr>
      <w:r w:rsidRPr="00ED1819">
        <w:rPr>
          <w:rFonts w:ascii="Times New Roman" w:eastAsia="Arial" w:hAnsi="Times New Roman"/>
          <w:iCs/>
          <w:sz w:val="24"/>
          <w:szCs w:val="24"/>
          <w:lang w:eastAsia="ru-RU"/>
        </w:rPr>
        <w:t>Понимание особой роли России в мировой истории, воспитание чувства гордости за национальные свершения, открытия, победы.</w:t>
      </w:r>
    </w:p>
    <w:p w:rsidR="002740C6" w:rsidRPr="00ED1819" w:rsidRDefault="002740C6" w:rsidP="002740C6">
      <w:pPr>
        <w:numPr>
          <w:ilvl w:val="0"/>
          <w:numId w:val="3"/>
        </w:numPr>
        <w:suppressAutoHyphens/>
        <w:spacing w:after="0" w:line="240" w:lineRule="auto"/>
        <w:ind w:left="0" w:firstLine="0"/>
        <w:jc w:val="both"/>
        <w:rPr>
          <w:rFonts w:ascii="Times New Roman" w:eastAsia="Arial" w:hAnsi="Times New Roman"/>
          <w:iCs/>
          <w:sz w:val="24"/>
          <w:szCs w:val="24"/>
          <w:lang w:eastAsia="ru-RU"/>
        </w:rPr>
      </w:pPr>
      <w:proofErr w:type="gramStart"/>
      <w:r w:rsidRPr="00ED1819">
        <w:rPr>
          <w:rFonts w:ascii="Times New Roman" w:eastAsia="Arial" w:hAnsi="Times New Roman"/>
          <w:sz w:val="24"/>
          <w:szCs w:val="24"/>
          <w:lang w:eastAsia="ru-RU"/>
        </w:rPr>
        <w:t xml:space="preserve">Формирование </w:t>
      </w:r>
      <w:r w:rsidRPr="00ED1819">
        <w:rPr>
          <w:rFonts w:ascii="Times New Roman" w:eastAsia="Arial" w:hAnsi="Times New Roman"/>
          <w:iCs/>
          <w:sz w:val="24"/>
          <w:szCs w:val="24"/>
          <w:lang w:eastAsia="ru-RU"/>
        </w:rPr>
        <w:t>уважительного отношение к России, родному краю, своей семье, истории, культуре, природе нашей страны, её современной жизни.</w:t>
      </w:r>
      <w:proofErr w:type="gramEnd"/>
    </w:p>
    <w:p w:rsidR="002740C6" w:rsidRPr="00ED1819" w:rsidRDefault="002740C6" w:rsidP="002740C6">
      <w:pPr>
        <w:numPr>
          <w:ilvl w:val="0"/>
          <w:numId w:val="3"/>
        </w:numPr>
        <w:suppressAutoHyphens/>
        <w:spacing w:after="0" w:line="240" w:lineRule="auto"/>
        <w:ind w:left="0" w:firstLine="0"/>
        <w:jc w:val="both"/>
        <w:rPr>
          <w:rFonts w:ascii="Times New Roman" w:eastAsia="Arial" w:hAnsi="Times New Roman"/>
          <w:iCs/>
          <w:sz w:val="24"/>
          <w:szCs w:val="24"/>
          <w:lang w:eastAsia="ru-RU"/>
        </w:rPr>
      </w:pPr>
      <w:r w:rsidRPr="00ED1819">
        <w:rPr>
          <w:rFonts w:ascii="Times New Roman" w:eastAsia="Arial" w:hAnsi="Times New Roman"/>
          <w:iCs/>
          <w:sz w:val="24"/>
          <w:szCs w:val="24"/>
          <w:lang w:eastAsia="ru-RU"/>
        </w:rPr>
        <w:t xml:space="preserve">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w:t>
      </w:r>
      <w:proofErr w:type="spellStart"/>
      <w:r w:rsidRPr="00ED1819">
        <w:rPr>
          <w:rFonts w:ascii="Times New Roman" w:eastAsia="Arial" w:hAnsi="Times New Roman"/>
          <w:iCs/>
          <w:sz w:val="24"/>
          <w:szCs w:val="24"/>
          <w:lang w:eastAsia="ru-RU"/>
        </w:rPr>
        <w:t>здоровьесберегающего</w:t>
      </w:r>
      <w:proofErr w:type="spellEnd"/>
      <w:r w:rsidRPr="00ED1819">
        <w:rPr>
          <w:rFonts w:ascii="Times New Roman" w:eastAsia="Arial" w:hAnsi="Times New Roman"/>
          <w:iCs/>
          <w:sz w:val="24"/>
          <w:szCs w:val="24"/>
          <w:lang w:eastAsia="ru-RU"/>
        </w:rPr>
        <w:t xml:space="preserve"> поведения в природной и социальной среде.</w:t>
      </w:r>
    </w:p>
    <w:p w:rsidR="002740C6" w:rsidRPr="00ED1819" w:rsidRDefault="002740C6" w:rsidP="002740C6">
      <w:pPr>
        <w:numPr>
          <w:ilvl w:val="0"/>
          <w:numId w:val="3"/>
        </w:numPr>
        <w:suppressAutoHyphens/>
        <w:spacing w:after="0" w:line="240" w:lineRule="auto"/>
        <w:ind w:left="0" w:firstLine="0"/>
        <w:jc w:val="both"/>
        <w:rPr>
          <w:rFonts w:ascii="Times New Roman" w:eastAsia="Arial" w:hAnsi="Times New Roman"/>
          <w:sz w:val="24"/>
          <w:szCs w:val="24"/>
          <w:lang w:eastAsia="ru-RU"/>
        </w:rPr>
      </w:pPr>
      <w:r w:rsidRPr="00ED1819">
        <w:rPr>
          <w:rFonts w:ascii="Times New Roman" w:eastAsia="Arial" w:hAnsi="Times New Roman"/>
          <w:iCs/>
          <w:sz w:val="24"/>
          <w:szCs w:val="24"/>
          <w:lang w:eastAsia="ru-RU"/>
        </w:rPr>
        <w:t>Освоение доступных способов изучения природы и общества (наблюдение, запись, измерение, опыт, сравнение, классификация и др. с получением информации из семейных архивов, от окружающих людей, в открытом информационном пространстве).</w:t>
      </w:r>
    </w:p>
    <w:p w:rsidR="002740C6" w:rsidRPr="00ED1819" w:rsidRDefault="002740C6" w:rsidP="002740C6">
      <w:pPr>
        <w:numPr>
          <w:ilvl w:val="0"/>
          <w:numId w:val="3"/>
        </w:numPr>
        <w:suppressAutoHyphens/>
        <w:spacing w:after="0" w:line="240" w:lineRule="auto"/>
        <w:ind w:left="0" w:firstLine="0"/>
        <w:jc w:val="both"/>
        <w:rPr>
          <w:rFonts w:ascii="Times New Roman" w:eastAsia="Arial" w:hAnsi="Times New Roman"/>
          <w:sz w:val="24"/>
          <w:szCs w:val="24"/>
          <w:lang w:eastAsia="ru-RU"/>
        </w:rPr>
      </w:pPr>
      <w:r w:rsidRPr="00ED1819">
        <w:rPr>
          <w:rFonts w:ascii="Times New Roman" w:eastAsia="Arial" w:hAnsi="Times New Roman"/>
          <w:sz w:val="24"/>
          <w:szCs w:val="24"/>
          <w:lang w:eastAsia="ru-RU"/>
        </w:rPr>
        <w:t xml:space="preserve">Развитие </w:t>
      </w:r>
      <w:r w:rsidRPr="00ED1819">
        <w:rPr>
          <w:rFonts w:ascii="Times New Roman" w:eastAsia="Arial" w:hAnsi="Times New Roman"/>
          <w:iCs/>
          <w:sz w:val="24"/>
          <w:szCs w:val="24"/>
          <w:lang w:eastAsia="ru-RU"/>
        </w:rPr>
        <w:t>навыков установления и выявления причинно-следственных связей в окружающем мире.</w:t>
      </w:r>
    </w:p>
    <w:p w:rsidR="002740C6" w:rsidRDefault="002740C6" w:rsidP="002740C6">
      <w:pPr>
        <w:keepNext/>
        <w:tabs>
          <w:tab w:val="left" w:pos="709"/>
        </w:tabs>
        <w:suppressAutoHyphens/>
        <w:spacing w:before="240" w:after="60" w:line="240" w:lineRule="auto"/>
        <w:jc w:val="center"/>
        <w:outlineLvl w:val="2"/>
        <w:rPr>
          <w:rFonts w:ascii="Times New Roman" w:eastAsia="PMingLiU" w:hAnsi="Times New Roman"/>
          <w:b/>
          <w:bCs/>
          <w:color w:val="000000"/>
          <w:sz w:val="24"/>
          <w:szCs w:val="24"/>
          <w:lang w:eastAsia="ru-RU"/>
        </w:rPr>
      </w:pPr>
    </w:p>
    <w:p w:rsidR="002740C6" w:rsidRDefault="002740C6" w:rsidP="002740C6">
      <w:pPr>
        <w:keepNext/>
        <w:tabs>
          <w:tab w:val="left" w:pos="709"/>
        </w:tabs>
        <w:suppressAutoHyphens/>
        <w:spacing w:before="240" w:after="60" w:line="240" w:lineRule="auto"/>
        <w:jc w:val="center"/>
        <w:outlineLvl w:val="2"/>
        <w:rPr>
          <w:rFonts w:ascii="Times New Roman" w:eastAsia="PMingLiU" w:hAnsi="Times New Roman"/>
          <w:b/>
          <w:bCs/>
          <w:color w:val="000000"/>
          <w:sz w:val="24"/>
          <w:szCs w:val="24"/>
          <w:lang w:eastAsia="ru-RU"/>
        </w:rPr>
      </w:pPr>
    </w:p>
    <w:p w:rsidR="002740C6" w:rsidRPr="00ED1819" w:rsidRDefault="002740C6" w:rsidP="002740C6">
      <w:pPr>
        <w:keepNext/>
        <w:tabs>
          <w:tab w:val="left" w:pos="709"/>
        </w:tabs>
        <w:suppressAutoHyphens/>
        <w:spacing w:before="240" w:after="60" w:line="240" w:lineRule="auto"/>
        <w:jc w:val="center"/>
        <w:outlineLvl w:val="2"/>
        <w:rPr>
          <w:rFonts w:ascii="Times New Roman" w:eastAsia="PMingLiU" w:hAnsi="Times New Roman"/>
          <w:b/>
          <w:bCs/>
          <w:color w:val="0000FF"/>
          <w:sz w:val="24"/>
          <w:szCs w:val="24"/>
          <w:lang w:eastAsia="ru-RU"/>
        </w:rPr>
      </w:pPr>
      <w:r w:rsidRPr="00ED1819">
        <w:rPr>
          <w:rFonts w:ascii="Times New Roman" w:eastAsia="PMingLiU" w:hAnsi="Times New Roman"/>
          <w:b/>
          <w:bCs/>
          <w:color w:val="000000"/>
          <w:sz w:val="24"/>
          <w:szCs w:val="24"/>
          <w:lang w:eastAsia="ru-RU"/>
        </w:rPr>
        <w:t>4 класс</w:t>
      </w:r>
    </w:p>
    <w:p w:rsidR="002740C6" w:rsidRPr="00ED1819" w:rsidRDefault="002740C6" w:rsidP="002740C6">
      <w:pPr>
        <w:tabs>
          <w:tab w:val="left" w:pos="0"/>
        </w:tabs>
        <w:suppressAutoHyphens/>
        <w:spacing w:after="0" w:line="240" w:lineRule="auto"/>
        <w:rPr>
          <w:rFonts w:ascii="Times New Roman" w:eastAsia="PMingLiU" w:hAnsi="Times New Roman"/>
          <w:sz w:val="24"/>
          <w:szCs w:val="24"/>
          <w:lang w:eastAsia="ru-RU"/>
        </w:rPr>
      </w:pPr>
      <w:r w:rsidRPr="00ED1819">
        <w:rPr>
          <w:rFonts w:ascii="Times New Roman" w:eastAsia="PMingLiU" w:hAnsi="Times New Roman"/>
          <w:b/>
          <w:bCs/>
          <w:sz w:val="24"/>
          <w:szCs w:val="24"/>
          <w:lang w:eastAsia="ru-RU"/>
        </w:rPr>
        <w:t>Личностные результаты</w:t>
      </w:r>
      <w:r>
        <w:rPr>
          <w:rFonts w:ascii="Times New Roman" w:eastAsia="PMingLiU" w:hAnsi="Times New Roman"/>
          <w:b/>
          <w:bCs/>
          <w:sz w:val="24"/>
          <w:szCs w:val="24"/>
          <w:lang w:val="tt-RU" w:eastAsia="ru-RU"/>
        </w:rPr>
        <w:t>:</w:t>
      </w:r>
    </w:p>
    <w:p w:rsidR="002740C6" w:rsidRPr="00ED1819" w:rsidRDefault="002740C6" w:rsidP="002740C6">
      <w:pPr>
        <w:numPr>
          <w:ilvl w:val="0"/>
          <w:numId w:val="4"/>
        </w:numPr>
        <w:spacing w:before="100" w:beforeAutospacing="1" w:after="100" w:afterAutospacing="1"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овладение основами гражданской идентичности личности в форме осознания «Я» как гражданина России, знающего и любящего её природу и культуру;</w:t>
      </w:r>
    </w:p>
    <w:p w:rsidR="002740C6" w:rsidRPr="00ED1819" w:rsidRDefault="002740C6" w:rsidP="002740C6">
      <w:pPr>
        <w:numPr>
          <w:ilvl w:val="0"/>
          <w:numId w:val="4"/>
        </w:numPr>
        <w:spacing w:before="100" w:beforeAutospacing="1" w:after="100" w:afterAutospacing="1"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lastRenderedPageBreak/>
        <w:t>проявление чувства гордости за свою Родину, в том числе через знакомство с историко-культурным наследием городов Золотого кольца России;</w:t>
      </w:r>
    </w:p>
    <w:p w:rsidR="002740C6" w:rsidRPr="00ED1819" w:rsidRDefault="002740C6" w:rsidP="002740C6">
      <w:pPr>
        <w:numPr>
          <w:ilvl w:val="0"/>
          <w:numId w:val="4"/>
        </w:numPr>
        <w:spacing w:before="100" w:beforeAutospacing="1" w:after="100" w:afterAutospacing="1"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 xml:space="preserve">формирование гуманистических и демократических ценностных ориентаций на основе знакомства с историко-культурным наследием и современной жизнью разных стран, в том числе стран зарубежной Европы; </w:t>
      </w:r>
    </w:p>
    <w:p w:rsidR="002740C6" w:rsidRPr="00ED1819" w:rsidRDefault="002740C6" w:rsidP="002740C6">
      <w:pPr>
        <w:numPr>
          <w:ilvl w:val="0"/>
          <w:numId w:val="4"/>
        </w:numPr>
        <w:spacing w:before="100" w:beforeAutospacing="1" w:after="100" w:afterAutospacing="1"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целостный взгляд на мир в единстве природы, народов и культур через последовательное рассмотрение взаимосвязей в окружающем мире, в том числе в природе,  между природой и человеком, между разными странами и народами;</w:t>
      </w:r>
    </w:p>
    <w:p w:rsidR="002740C6" w:rsidRPr="00ED1819" w:rsidRDefault="002740C6" w:rsidP="002740C6">
      <w:pPr>
        <w:numPr>
          <w:ilvl w:val="0"/>
          <w:numId w:val="4"/>
        </w:numPr>
        <w:spacing w:before="100" w:beforeAutospacing="1" w:after="100" w:afterAutospacing="1"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 xml:space="preserve">уважительное отношение к иному мнению, истории и культуре других народов на основе знакомства с многообразием стран и народов на Земле, выявления общего и различного в политическом устройстве государств; </w:t>
      </w:r>
    </w:p>
    <w:p w:rsidR="002740C6" w:rsidRPr="00ED1819" w:rsidRDefault="002740C6" w:rsidP="002740C6">
      <w:pPr>
        <w:numPr>
          <w:ilvl w:val="0"/>
          <w:numId w:val="4"/>
        </w:numPr>
        <w:spacing w:before="100" w:beforeAutospacing="1" w:after="100" w:afterAutospacing="1"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 xml:space="preserve">формирование начальных навыков адаптации в мире через освоение основ безопасной жизнедеятельности, правил поведения в природной и социальной среде; </w:t>
      </w:r>
    </w:p>
    <w:p w:rsidR="002740C6" w:rsidRPr="00ED1819" w:rsidRDefault="002740C6" w:rsidP="002740C6">
      <w:pPr>
        <w:numPr>
          <w:ilvl w:val="0"/>
          <w:numId w:val="4"/>
        </w:numPr>
        <w:spacing w:before="100" w:beforeAutospacing="1" w:after="100" w:afterAutospacing="1"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внутренняя позиция школьника на уровне осознания и принятия образца ответственного ученика; мотивы учебной деятельности (учебно-познавательные, социальные); осознание личностного смысла учения как условия успешного взаимодействия в природной среде и социуме;</w:t>
      </w:r>
    </w:p>
    <w:p w:rsidR="002740C6" w:rsidRPr="00ED1819" w:rsidRDefault="002740C6" w:rsidP="002740C6">
      <w:pPr>
        <w:numPr>
          <w:ilvl w:val="0"/>
          <w:numId w:val="4"/>
        </w:numPr>
        <w:spacing w:before="100" w:beforeAutospacing="1" w:after="100" w:afterAutospacing="1"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 xml:space="preserve">осознание личностной ответственности за свои поступки, в том числе по отношению к своему здоровью и здоровью окружающих, к объектам природы и культуры; </w:t>
      </w:r>
    </w:p>
    <w:p w:rsidR="002740C6" w:rsidRPr="00ED1819" w:rsidRDefault="002740C6" w:rsidP="002740C6">
      <w:pPr>
        <w:numPr>
          <w:ilvl w:val="0"/>
          <w:numId w:val="4"/>
        </w:numPr>
        <w:spacing w:before="100" w:beforeAutospacing="1" w:after="100" w:afterAutospacing="1"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эстетические чувства, впечатления через восприятие природы в ее многообразии, знакомство с архитектурными сооружениями, памятниками истории и культуры городов России и разных стан мира;</w:t>
      </w:r>
    </w:p>
    <w:p w:rsidR="002740C6" w:rsidRPr="00ED1819" w:rsidRDefault="002740C6" w:rsidP="002740C6">
      <w:pPr>
        <w:numPr>
          <w:ilvl w:val="0"/>
          <w:numId w:val="4"/>
        </w:numPr>
        <w:spacing w:before="100" w:beforeAutospacing="1" w:after="100" w:afterAutospacing="1"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этические чувства и нормы на основе представлений о внутреннем мире человека, его душевных богатствах, а также через освоение норм экологической этики;</w:t>
      </w:r>
    </w:p>
    <w:p w:rsidR="002740C6" w:rsidRPr="00ED1819" w:rsidRDefault="002740C6" w:rsidP="002740C6">
      <w:pPr>
        <w:numPr>
          <w:ilvl w:val="0"/>
          <w:numId w:val="4"/>
        </w:numPr>
        <w:spacing w:before="100" w:beforeAutospacing="1" w:after="100" w:afterAutospacing="1"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способность к сотрудничеству с взрослыми и сверстниками в разных социальных  ситуациях (при ведении домашнего хозяйства, пользовании личными деньгами, соблюдении правил экологической безопасности в семье), доброжелательное отношение к окружающим, бесконфликтное поведение, стремление прислушиваться к чужому мнению, в том числе в ходе проектной и внеурочной деятельности;</w:t>
      </w:r>
    </w:p>
    <w:p w:rsidR="002740C6" w:rsidRPr="00ED1819" w:rsidRDefault="002740C6" w:rsidP="002740C6">
      <w:pPr>
        <w:numPr>
          <w:ilvl w:val="0"/>
          <w:numId w:val="4"/>
        </w:numPr>
        <w:spacing w:before="100" w:beforeAutospacing="1" w:after="100" w:afterAutospacing="1"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установка на безопасный, здоровый образ жизни на основе знаний о системах органов человека, гигиене систем органов, правилах поведения в опасных ситуациях (в квартире, доме, на улице, в окружающей местности, в природе), правил экологической безопасности в повседневной жизни;</w:t>
      </w:r>
    </w:p>
    <w:p w:rsidR="002740C6" w:rsidRPr="00ED1819" w:rsidRDefault="002740C6" w:rsidP="002740C6">
      <w:pPr>
        <w:numPr>
          <w:ilvl w:val="0"/>
          <w:numId w:val="4"/>
        </w:numPr>
        <w:spacing w:before="100" w:beforeAutospacing="1" w:after="100" w:afterAutospacing="1"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мотивация к творческому труду, работе на результат, бережное отношение к материальным и духовным ценностям в ходе освоения знаний из области экономики.</w:t>
      </w:r>
    </w:p>
    <w:p w:rsidR="002740C6" w:rsidRPr="00ED1819" w:rsidRDefault="002740C6" w:rsidP="002740C6">
      <w:pPr>
        <w:tabs>
          <w:tab w:val="left" w:pos="709"/>
        </w:tabs>
        <w:suppressAutoHyphens/>
        <w:spacing w:after="0" w:line="240" w:lineRule="auto"/>
        <w:rPr>
          <w:rFonts w:ascii="Times New Roman" w:eastAsia="PMingLiU" w:hAnsi="Times New Roman"/>
          <w:sz w:val="24"/>
          <w:szCs w:val="24"/>
          <w:lang w:eastAsia="ru-RU"/>
        </w:rPr>
      </w:pPr>
      <w:proofErr w:type="spellStart"/>
      <w:r w:rsidRPr="00ED1819">
        <w:rPr>
          <w:rFonts w:ascii="Times New Roman" w:eastAsia="PMingLiU" w:hAnsi="Times New Roman"/>
          <w:b/>
          <w:bCs/>
          <w:sz w:val="24"/>
          <w:szCs w:val="24"/>
          <w:lang w:eastAsia="ru-RU"/>
        </w:rPr>
        <w:t>Метапредметные</w:t>
      </w:r>
      <w:proofErr w:type="spellEnd"/>
      <w:r w:rsidRPr="00ED1819">
        <w:rPr>
          <w:rFonts w:ascii="Times New Roman" w:eastAsia="PMingLiU" w:hAnsi="Times New Roman"/>
          <w:b/>
          <w:bCs/>
          <w:sz w:val="24"/>
          <w:szCs w:val="24"/>
          <w:lang w:eastAsia="ru-RU"/>
        </w:rPr>
        <w:t xml:space="preserve"> результаты</w:t>
      </w:r>
      <w:r w:rsidRPr="00ED1819">
        <w:rPr>
          <w:rFonts w:ascii="Times New Roman" w:eastAsia="PMingLiU" w:hAnsi="Times New Roman"/>
          <w:sz w:val="24"/>
          <w:szCs w:val="24"/>
          <w:lang w:eastAsia="ru-RU"/>
        </w:rPr>
        <w:br/>
      </w:r>
      <w:r w:rsidRPr="00ED1819">
        <w:rPr>
          <w:rFonts w:ascii="Times New Roman" w:eastAsia="PMingLiU" w:hAnsi="Times New Roman"/>
          <w:b/>
          <w:bCs/>
          <w:sz w:val="24"/>
          <w:szCs w:val="24"/>
          <w:u w:val="single"/>
          <w:lang w:eastAsia="ru-RU"/>
        </w:rPr>
        <w:t>Регулятивные</w:t>
      </w:r>
    </w:p>
    <w:p w:rsidR="002740C6" w:rsidRPr="00ED1819" w:rsidRDefault="002740C6" w:rsidP="002740C6">
      <w:pPr>
        <w:numPr>
          <w:ilvl w:val="0"/>
          <w:numId w:val="5"/>
        </w:numPr>
        <w:spacing w:before="100" w:beforeAutospacing="1" w:after="100" w:afterAutospacing="1"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понимать учебную задачу, сформулированную самостоятельно и уточнённую учителем;</w:t>
      </w:r>
    </w:p>
    <w:p w:rsidR="002740C6" w:rsidRPr="00ED1819" w:rsidRDefault="002740C6" w:rsidP="002740C6">
      <w:pPr>
        <w:numPr>
          <w:ilvl w:val="0"/>
          <w:numId w:val="5"/>
        </w:numPr>
        <w:spacing w:before="100" w:beforeAutospacing="1" w:after="100" w:afterAutospacing="1"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сохранять учебную задачу урока (самостоятельно воспроизводить её в ходе выполнения работы на различных этапах урока);</w:t>
      </w:r>
    </w:p>
    <w:p w:rsidR="002740C6" w:rsidRPr="00ED1819" w:rsidRDefault="002740C6" w:rsidP="002740C6">
      <w:pPr>
        <w:numPr>
          <w:ilvl w:val="0"/>
          <w:numId w:val="5"/>
        </w:numPr>
        <w:spacing w:before="100" w:beforeAutospacing="1" w:after="100" w:afterAutospacing="1"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выделять из темы урока известные и неизвестные знания и умения;</w:t>
      </w:r>
    </w:p>
    <w:p w:rsidR="002740C6" w:rsidRPr="00ED1819" w:rsidRDefault="002740C6" w:rsidP="002740C6">
      <w:pPr>
        <w:numPr>
          <w:ilvl w:val="0"/>
          <w:numId w:val="5"/>
        </w:numPr>
        <w:spacing w:before="100" w:beforeAutospacing="1" w:after="100" w:afterAutospacing="1"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lastRenderedPageBreak/>
        <w:t>планировать своё высказывание (выстраивать последовательность предложений для раскрытия темы, приводить примеры);</w:t>
      </w:r>
    </w:p>
    <w:p w:rsidR="002740C6" w:rsidRPr="00ED1819" w:rsidRDefault="002740C6" w:rsidP="002740C6">
      <w:pPr>
        <w:numPr>
          <w:ilvl w:val="0"/>
          <w:numId w:val="5"/>
        </w:numPr>
        <w:spacing w:before="100" w:beforeAutospacing="1" w:after="100" w:afterAutospacing="1"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планировать свои действия в течение урока;</w:t>
      </w:r>
    </w:p>
    <w:p w:rsidR="002740C6" w:rsidRPr="00ED1819" w:rsidRDefault="002740C6" w:rsidP="002740C6">
      <w:pPr>
        <w:numPr>
          <w:ilvl w:val="0"/>
          <w:numId w:val="5"/>
        </w:numPr>
        <w:spacing w:before="100" w:beforeAutospacing="1" w:after="100" w:afterAutospacing="1"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фиксировать в конце урока удовлетворённость/неудовлетворённость своей работой на уроке (с помощью средств, разработанных совместно с учителем); объективно относиться к своим успехам/неуспехам;</w:t>
      </w:r>
    </w:p>
    <w:p w:rsidR="002740C6" w:rsidRPr="00ED1819" w:rsidRDefault="002740C6" w:rsidP="002740C6">
      <w:pPr>
        <w:numPr>
          <w:ilvl w:val="0"/>
          <w:numId w:val="5"/>
        </w:numPr>
        <w:spacing w:before="100" w:beforeAutospacing="1" w:after="100" w:afterAutospacing="1"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оценивать правильность выполнения заданий, используя «Странички для самопроверки» и критерии, заданные учителем;</w:t>
      </w:r>
    </w:p>
    <w:p w:rsidR="002740C6" w:rsidRPr="00ED1819" w:rsidRDefault="002740C6" w:rsidP="002740C6">
      <w:pPr>
        <w:numPr>
          <w:ilvl w:val="0"/>
          <w:numId w:val="5"/>
        </w:numPr>
        <w:spacing w:before="100" w:beforeAutospacing="1" w:after="100" w:afterAutospacing="1"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соотносить выполнение работы с алгоритмом и результатом;</w:t>
      </w:r>
    </w:p>
    <w:p w:rsidR="002740C6" w:rsidRPr="00ED1819" w:rsidRDefault="002740C6" w:rsidP="002740C6">
      <w:pPr>
        <w:numPr>
          <w:ilvl w:val="0"/>
          <w:numId w:val="5"/>
        </w:numPr>
        <w:spacing w:before="100" w:beforeAutospacing="1" w:after="100" w:afterAutospacing="1"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контролировать и корректировать своё поведение с учётом установленных правил;</w:t>
      </w:r>
    </w:p>
    <w:p w:rsidR="002740C6" w:rsidRPr="00ED1819" w:rsidRDefault="002740C6" w:rsidP="002740C6">
      <w:pPr>
        <w:numPr>
          <w:ilvl w:val="0"/>
          <w:numId w:val="5"/>
        </w:numPr>
        <w:spacing w:before="100" w:beforeAutospacing="1" w:after="100" w:afterAutospacing="1"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в сотрудничестве с учителем ставить новые учебные задачи.</w:t>
      </w:r>
    </w:p>
    <w:p w:rsidR="002740C6" w:rsidRDefault="002740C6" w:rsidP="002740C6">
      <w:pPr>
        <w:tabs>
          <w:tab w:val="left" w:pos="709"/>
        </w:tabs>
        <w:suppressAutoHyphens/>
        <w:spacing w:after="0" w:line="240" w:lineRule="auto"/>
        <w:rPr>
          <w:rFonts w:ascii="Times New Roman" w:eastAsia="PMingLiU" w:hAnsi="Times New Roman"/>
          <w:b/>
          <w:bCs/>
          <w:sz w:val="24"/>
          <w:szCs w:val="24"/>
          <w:u w:val="single"/>
          <w:lang w:val="tt-RU" w:eastAsia="ru-RU"/>
        </w:rPr>
      </w:pPr>
      <w:r w:rsidRPr="00ED1819">
        <w:rPr>
          <w:rFonts w:ascii="Times New Roman" w:eastAsia="PMingLiU" w:hAnsi="Times New Roman"/>
          <w:b/>
          <w:bCs/>
          <w:sz w:val="24"/>
          <w:szCs w:val="24"/>
          <w:u w:val="single"/>
          <w:lang w:eastAsia="ru-RU"/>
        </w:rPr>
        <w:t>Познавательные</w:t>
      </w:r>
    </w:p>
    <w:p w:rsidR="002740C6" w:rsidRPr="00ED1819" w:rsidRDefault="002740C6" w:rsidP="002740C6">
      <w:pPr>
        <w:tabs>
          <w:tab w:val="left" w:pos="709"/>
        </w:tabs>
        <w:suppressAutoHyphens/>
        <w:spacing w:after="0"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 xml:space="preserve">понимать и толковать условные знаки и символы, используемые в учебнике, рабочих тетрадях и других компонентах УМК для передачи информации; </w:t>
      </w:r>
    </w:p>
    <w:p w:rsidR="002740C6" w:rsidRPr="00ED1819" w:rsidRDefault="002740C6" w:rsidP="002740C6">
      <w:pPr>
        <w:numPr>
          <w:ilvl w:val="0"/>
          <w:numId w:val="6"/>
        </w:numPr>
        <w:spacing w:before="100" w:beforeAutospacing="1" w:after="100" w:afterAutospacing="1"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выделять существенную информацию из литературы разных типов (справочной и научно-познавательной);</w:t>
      </w:r>
    </w:p>
    <w:p w:rsidR="002740C6" w:rsidRPr="00ED1819" w:rsidRDefault="002740C6" w:rsidP="002740C6">
      <w:pPr>
        <w:numPr>
          <w:ilvl w:val="0"/>
          <w:numId w:val="6"/>
        </w:numPr>
        <w:spacing w:before="100" w:beforeAutospacing="1" w:after="100" w:afterAutospacing="1"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использовать знаково-символические средства, в том числе элементарные модели и схемы для решения учебных задач;</w:t>
      </w:r>
    </w:p>
    <w:p w:rsidR="002740C6" w:rsidRPr="00ED1819" w:rsidRDefault="002740C6" w:rsidP="002740C6">
      <w:pPr>
        <w:numPr>
          <w:ilvl w:val="0"/>
          <w:numId w:val="6"/>
        </w:numPr>
        <w:spacing w:before="100" w:beforeAutospacing="1" w:after="100" w:afterAutospacing="1"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понимать содержание текста, интерпретировать смысл, фиксировать полученную информацию в виде схем, рисунков, фотографий, таблиц;</w:t>
      </w:r>
    </w:p>
    <w:p w:rsidR="002740C6" w:rsidRPr="00ED1819" w:rsidRDefault="002740C6" w:rsidP="002740C6">
      <w:pPr>
        <w:numPr>
          <w:ilvl w:val="0"/>
          <w:numId w:val="6"/>
        </w:numPr>
        <w:spacing w:before="100" w:beforeAutospacing="1" w:after="100" w:afterAutospacing="1"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анализировать объекты окружающего мира, таблицы, схемы, диаграммы, рисунки с выделением отличительных признаков;</w:t>
      </w:r>
    </w:p>
    <w:p w:rsidR="002740C6" w:rsidRPr="00ED1819" w:rsidRDefault="002740C6" w:rsidP="002740C6">
      <w:pPr>
        <w:numPr>
          <w:ilvl w:val="0"/>
          <w:numId w:val="6"/>
        </w:numPr>
        <w:spacing w:before="100" w:beforeAutospacing="1" w:after="100" w:afterAutospacing="1"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классифицировать объекты по заданным (главным) критериям;</w:t>
      </w:r>
    </w:p>
    <w:p w:rsidR="002740C6" w:rsidRPr="00ED1819" w:rsidRDefault="002740C6" w:rsidP="002740C6">
      <w:pPr>
        <w:numPr>
          <w:ilvl w:val="0"/>
          <w:numId w:val="6"/>
        </w:numPr>
        <w:spacing w:before="100" w:beforeAutospacing="1" w:after="100" w:afterAutospacing="1"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сравнивать объекты по различным признакам;</w:t>
      </w:r>
    </w:p>
    <w:p w:rsidR="002740C6" w:rsidRPr="00ED1819" w:rsidRDefault="002740C6" w:rsidP="002740C6">
      <w:pPr>
        <w:numPr>
          <w:ilvl w:val="0"/>
          <w:numId w:val="6"/>
        </w:numPr>
        <w:spacing w:before="100" w:beforeAutospacing="1" w:after="100" w:afterAutospacing="1"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осуществлять синтез объектов при составлении цепей питания, схемы круговорота воды в природе, схемы круговорота веществ и  пр.;</w:t>
      </w:r>
    </w:p>
    <w:p w:rsidR="002740C6" w:rsidRPr="00ED1819" w:rsidRDefault="002740C6" w:rsidP="002740C6">
      <w:pPr>
        <w:numPr>
          <w:ilvl w:val="0"/>
          <w:numId w:val="6"/>
        </w:numPr>
        <w:spacing w:before="100" w:beforeAutospacing="1" w:after="100" w:afterAutospacing="1"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устанавливать причинно-следственные связи между явлениями, объектами;</w:t>
      </w:r>
    </w:p>
    <w:p w:rsidR="002740C6" w:rsidRPr="00ED1819" w:rsidRDefault="002740C6" w:rsidP="002740C6">
      <w:pPr>
        <w:numPr>
          <w:ilvl w:val="0"/>
          <w:numId w:val="6"/>
        </w:numPr>
        <w:spacing w:before="100" w:beforeAutospacing="1" w:after="100" w:afterAutospacing="1"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строить рассуждение (или доказательство своей точки зрения) по теме урока в соответствии с возрастными нормами;</w:t>
      </w:r>
    </w:p>
    <w:p w:rsidR="002740C6" w:rsidRPr="00ED1819" w:rsidRDefault="002740C6" w:rsidP="002740C6">
      <w:pPr>
        <w:numPr>
          <w:ilvl w:val="0"/>
          <w:numId w:val="6"/>
        </w:numPr>
        <w:spacing w:before="100" w:beforeAutospacing="1" w:after="100" w:afterAutospacing="1"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проявлять индивидуальные творческие способности при выполнении рисунков, условных знаков, подготовке сообщений, иллюстрировании рассказов и т. д.;</w:t>
      </w:r>
    </w:p>
    <w:p w:rsidR="002740C6" w:rsidRPr="00ED1819" w:rsidRDefault="002740C6" w:rsidP="002740C6">
      <w:pPr>
        <w:numPr>
          <w:ilvl w:val="0"/>
          <w:numId w:val="6"/>
        </w:numPr>
        <w:spacing w:before="100" w:beforeAutospacing="1" w:after="100" w:afterAutospacing="1"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моделировать различные ситуации и явления природы (в том числе круговорот воды в природе, круговорот веществ).</w:t>
      </w:r>
    </w:p>
    <w:p w:rsidR="002740C6" w:rsidRPr="00ED1819" w:rsidRDefault="002740C6" w:rsidP="002740C6">
      <w:pPr>
        <w:tabs>
          <w:tab w:val="left" w:pos="709"/>
        </w:tabs>
        <w:suppressAutoHyphens/>
        <w:spacing w:after="0" w:line="240" w:lineRule="auto"/>
        <w:rPr>
          <w:rFonts w:ascii="Times New Roman" w:eastAsia="PMingLiU" w:hAnsi="Times New Roman"/>
          <w:sz w:val="24"/>
          <w:szCs w:val="24"/>
          <w:lang w:eastAsia="ru-RU"/>
        </w:rPr>
      </w:pPr>
      <w:r w:rsidRPr="00ED1819">
        <w:rPr>
          <w:rFonts w:ascii="Times New Roman" w:eastAsia="PMingLiU" w:hAnsi="Times New Roman"/>
          <w:b/>
          <w:bCs/>
          <w:sz w:val="24"/>
          <w:szCs w:val="24"/>
          <w:u w:val="single"/>
          <w:lang w:eastAsia="ru-RU"/>
        </w:rPr>
        <w:t>Коммуникативные</w:t>
      </w:r>
      <w:r w:rsidRPr="00ED1819">
        <w:rPr>
          <w:rFonts w:ascii="Times New Roman" w:eastAsia="PMingLiU" w:hAnsi="Times New Roman"/>
          <w:i/>
          <w:iCs/>
          <w:sz w:val="24"/>
          <w:szCs w:val="24"/>
          <w:lang w:eastAsia="ru-RU"/>
        </w:rPr>
        <w:t>:</w:t>
      </w:r>
    </w:p>
    <w:p w:rsidR="002740C6" w:rsidRPr="00ED1819" w:rsidRDefault="002740C6" w:rsidP="002740C6">
      <w:pPr>
        <w:numPr>
          <w:ilvl w:val="0"/>
          <w:numId w:val="7"/>
        </w:numPr>
        <w:spacing w:before="100" w:beforeAutospacing="1" w:after="100" w:afterAutospacing="1"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включаться в диалог и коллективное обсуждение с учителем и сверстниками, проблем и вопросов;</w:t>
      </w:r>
    </w:p>
    <w:p w:rsidR="002740C6" w:rsidRPr="00ED1819" w:rsidRDefault="002740C6" w:rsidP="002740C6">
      <w:pPr>
        <w:numPr>
          <w:ilvl w:val="0"/>
          <w:numId w:val="7"/>
        </w:numPr>
        <w:spacing w:before="100" w:beforeAutospacing="1" w:after="100" w:afterAutospacing="1"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формулировать ответы на вопросы;</w:t>
      </w:r>
    </w:p>
    <w:p w:rsidR="002740C6" w:rsidRPr="00ED1819" w:rsidRDefault="002740C6" w:rsidP="002740C6">
      <w:pPr>
        <w:numPr>
          <w:ilvl w:val="0"/>
          <w:numId w:val="7"/>
        </w:numPr>
        <w:spacing w:before="100" w:beforeAutospacing="1" w:after="100" w:afterAutospacing="1"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слушать партнёра по общению и деятельности, не перебивать, не обрывать на полуслове, вникать в смысл того, о чём говорит собеседник;</w:t>
      </w:r>
    </w:p>
    <w:p w:rsidR="002740C6" w:rsidRPr="00ED1819" w:rsidRDefault="002740C6" w:rsidP="002740C6">
      <w:pPr>
        <w:numPr>
          <w:ilvl w:val="0"/>
          <w:numId w:val="7"/>
        </w:numPr>
        <w:spacing w:before="100" w:beforeAutospacing="1" w:after="100" w:afterAutospacing="1"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договариваться и приходить к общему решению в совместной деятельности;</w:t>
      </w:r>
    </w:p>
    <w:p w:rsidR="002740C6" w:rsidRPr="00ED1819" w:rsidRDefault="002740C6" w:rsidP="002740C6">
      <w:pPr>
        <w:numPr>
          <w:ilvl w:val="0"/>
          <w:numId w:val="7"/>
        </w:numPr>
        <w:spacing w:before="100" w:beforeAutospacing="1" w:after="100" w:afterAutospacing="1"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lastRenderedPageBreak/>
        <w:t>высказывать мотивированное, аргументированное суждение по теме урока;</w:t>
      </w:r>
    </w:p>
    <w:p w:rsidR="002740C6" w:rsidRPr="00ED1819" w:rsidRDefault="002740C6" w:rsidP="002740C6">
      <w:pPr>
        <w:numPr>
          <w:ilvl w:val="0"/>
          <w:numId w:val="7"/>
        </w:numPr>
        <w:spacing w:before="100" w:beforeAutospacing="1" w:after="100" w:afterAutospacing="1"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проявлять стремление ладить с собеседниками, ориентироваться на позицию партнёра в общении;</w:t>
      </w:r>
    </w:p>
    <w:p w:rsidR="002740C6" w:rsidRPr="00ED1819" w:rsidRDefault="002740C6" w:rsidP="002740C6">
      <w:pPr>
        <w:numPr>
          <w:ilvl w:val="0"/>
          <w:numId w:val="7"/>
        </w:numPr>
        <w:spacing w:before="100" w:beforeAutospacing="1" w:after="100" w:afterAutospacing="1"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признавать свои ошибки, озвучивать их;</w:t>
      </w:r>
    </w:p>
    <w:p w:rsidR="002740C6" w:rsidRPr="00ED1819" w:rsidRDefault="002740C6" w:rsidP="002740C6">
      <w:pPr>
        <w:numPr>
          <w:ilvl w:val="0"/>
          <w:numId w:val="7"/>
        </w:numPr>
        <w:spacing w:before="100" w:beforeAutospacing="1" w:after="100" w:afterAutospacing="1"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употреблять вежливые слова в случае неправоты «Извини, пожалуйста», «Прости, я не хотел тебя обидеть», «Спасибо за замечание, я его обязательно учту» и др.;</w:t>
      </w:r>
    </w:p>
    <w:p w:rsidR="002740C6" w:rsidRPr="00ED1819" w:rsidRDefault="002740C6" w:rsidP="002740C6">
      <w:pPr>
        <w:numPr>
          <w:ilvl w:val="0"/>
          <w:numId w:val="7"/>
        </w:numPr>
        <w:spacing w:before="100" w:beforeAutospacing="1" w:after="100" w:afterAutospacing="1"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понимать и принимать задачу совместной работы, распределять роли при выполнении заданий;</w:t>
      </w:r>
    </w:p>
    <w:p w:rsidR="002740C6" w:rsidRPr="00ED1819" w:rsidRDefault="002740C6" w:rsidP="002740C6">
      <w:pPr>
        <w:numPr>
          <w:ilvl w:val="0"/>
          <w:numId w:val="7"/>
        </w:numPr>
        <w:spacing w:before="100" w:beforeAutospacing="1" w:after="100" w:afterAutospacing="1"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 xml:space="preserve">строить монологическое высказывание, владеть диалогической формой речи (с учётом возрастных особенностей, норм);  </w:t>
      </w:r>
    </w:p>
    <w:p w:rsidR="002740C6" w:rsidRPr="00ED1819" w:rsidRDefault="002740C6" w:rsidP="002740C6">
      <w:pPr>
        <w:numPr>
          <w:ilvl w:val="0"/>
          <w:numId w:val="7"/>
        </w:numPr>
        <w:spacing w:before="100" w:beforeAutospacing="1" w:after="100" w:afterAutospacing="1"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 xml:space="preserve">готовить сообщения, </w:t>
      </w:r>
      <w:proofErr w:type="spellStart"/>
      <w:r w:rsidRPr="00ED1819">
        <w:rPr>
          <w:rFonts w:ascii="Times New Roman" w:eastAsia="Times New Roman" w:hAnsi="Times New Roman"/>
          <w:sz w:val="24"/>
          <w:szCs w:val="24"/>
          <w:lang w:eastAsia="ru-RU"/>
        </w:rPr>
        <w:t>фоторассказы</w:t>
      </w:r>
      <w:proofErr w:type="spellEnd"/>
      <w:r w:rsidRPr="00ED1819">
        <w:rPr>
          <w:rFonts w:ascii="Times New Roman" w:eastAsia="Times New Roman" w:hAnsi="Times New Roman"/>
          <w:sz w:val="24"/>
          <w:szCs w:val="24"/>
          <w:lang w:eastAsia="ru-RU"/>
        </w:rPr>
        <w:t>, проекты с помощью взрослых;</w:t>
      </w:r>
    </w:p>
    <w:p w:rsidR="002740C6" w:rsidRPr="00ED1819" w:rsidRDefault="002740C6" w:rsidP="002740C6">
      <w:pPr>
        <w:numPr>
          <w:ilvl w:val="0"/>
          <w:numId w:val="7"/>
        </w:numPr>
        <w:spacing w:before="100" w:beforeAutospacing="1" w:after="100" w:afterAutospacing="1"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составлять рассказ на заданную тему;</w:t>
      </w:r>
    </w:p>
    <w:p w:rsidR="002740C6" w:rsidRPr="00ED1819" w:rsidRDefault="002740C6" w:rsidP="002740C6">
      <w:pPr>
        <w:numPr>
          <w:ilvl w:val="0"/>
          <w:numId w:val="7"/>
        </w:numPr>
        <w:spacing w:before="100" w:beforeAutospacing="1" w:after="100" w:afterAutospacing="1"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осуществлять взаимный контроль и оказывать в сотрудничестве необходимую взаимопомощь;</w:t>
      </w:r>
    </w:p>
    <w:p w:rsidR="002740C6" w:rsidRPr="00ED1819" w:rsidRDefault="002740C6" w:rsidP="002740C6">
      <w:pPr>
        <w:numPr>
          <w:ilvl w:val="0"/>
          <w:numId w:val="7"/>
        </w:numPr>
        <w:spacing w:before="100" w:beforeAutospacing="1" w:after="100" w:afterAutospacing="1"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продуктивно разрешать конфликты на основе учёта интересов всех его участников.</w:t>
      </w:r>
    </w:p>
    <w:p w:rsidR="002740C6" w:rsidRPr="00ED1819" w:rsidRDefault="002740C6" w:rsidP="002740C6">
      <w:pPr>
        <w:tabs>
          <w:tab w:val="left" w:pos="709"/>
        </w:tabs>
        <w:suppressAutoHyphens/>
        <w:spacing w:after="0" w:line="240" w:lineRule="auto"/>
        <w:rPr>
          <w:rFonts w:ascii="Times New Roman" w:eastAsia="PMingLiU" w:hAnsi="Times New Roman"/>
          <w:b/>
          <w:bCs/>
          <w:sz w:val="24"/>
          <w:szCs w:val="24"/>
          <w:lang w:eastAsia="ru-RU"/>
        </w:rPr>
      </w:pPr>
      <w:r w:rsidRPr="00ED1819">
        <w:rPr>
          <w:rFonts w:ascii="Times New Roman" w:eastAsia="PMingLiU" w:hAnsi="Times New Roman"/>
          <w:b/>
          <w:bCs/>
          <w:sz w:val="24"/>
          <w:szCs w:val="24"/>
          <w:lang w:eastAsia="ru-RU"/>
        </w:rPr>
        <w:t>Предметные результаты</w:t>
      </w:r>
    </w:p>
    <w:p w:rsidR="002740C6" w:rsidRPr="00ED1819" w:rsidRDefault="002740C6" w:rsidP="002740C6">
      <w:pPr>
        <w:tabs>
          <w:tab w:val="left" w:pos="709"/>
        </w:tabs>
        <w:suppressAutoHyphens/>
        <w:spacing w:after="0" w:line="240" w:lineRule="auto"/>
        <w:rPr>
          <w:rFonts w:ascii="Times New Roman" w:eastAsia="PMingLiU" w:hAnsi="Times New Roman"/>
          <w:bCs/>
          <w:i/>
          <w:sz w:val="24"/>
          <w:szCs w:val="24"/>
          <w:lang w:eastAsia="ru-RU"/>
        </w:rPr>
      </w:pPr>
      <w:r w:rsidRPr="00ED1819">
        <w:rPr>
          <w:rFonts w:ascii="Times New Roman" w:eastAsia="PMingLiU" w:hAnsi="Times New Roman"/>
          <w:bCs/>
          <w:i/>
          <w:sz w:val="24"/>
          <w:szCs w:val="24"/>
          <w:lang w:eastAsia="ru-RU"/>
        </w:rPr>
        <w:t>:</w:t>
      </w:r>
    </w:p>
    <w:p w:rsidR="002740C6" w:rsidRPr="00ED1819" w:rsidRDefault="002740C6" w:rsidP="002740C6">
      <w:pPr>
        <w:numPr>
          <w:ilvl w:val="0"/>
          <w:numId w:val="8"/>
        </w:numPr>
        <w:tabs>
          <w:tab w:val="left" w:pos="708"/>
        </w:tabs>
        <w:spacing w:after="0"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Земля — планета Солнечной системы, причины смены дня и ночи и времен года;</w:t>
      </w:r>
    </w:p>
    <w:p w:rsidR="002740C6" w:rsidRPr="00ED1819" w:rsidRDefault="002740C6" w:rsidP="002740C6">
      <w:pPr>
        <w:numPr>
          <w:ilvl w:val="0"/>
          <w:numId w:val="8"/>
        </w:numPr>
        <w:tabs>
          <w:tab w:val="left" w:pos="708"/>
        </w:tabs>
        <w:spacing w:after="0"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способы изображения Земли, ее поверхности: глобус, географическая карта;</w:t>
      </w:r>
    </w:p>
    <w:p w:rsidR="002740C6" w:rsidRPr="00ED1819" w:rsidRDefault="002740C6" w:rsidP="002740C6">
      <w:pPr>
        <w:numPr>
          <w:ilvl w:val="0"/>
          <w:numId w:val="8"/>
        </w:numPr>
        <w:tabs>
          <w:tab w:val="left" w:pos="708"/>
        </w:tabs>
        <w:spacing w:after="0"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что изучает история, как историки узнают о прошлом, как ведется счет лет в истории; особенности исторической карты;</w:t>
      </w:r>
    </w:p>
    <w:p w:rsidR="002740C6" w:rsidRPr="00ED1819" w:rsidRDefault="002740C6" w:rsidP="002740C6">
      <w:pPr>
        <w:numPr>
          <w:ilvl w:val="0"/>
          <w:numId w:val="8"/>
        </w:numPr>
        <w:tabs>
          <w:tab w:val="left" w:pos="708"/>
        </w:tabs>
        <w:spacing w:after="0"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некоторые современные экологические проблемы;</w:t>
      </w:r>
    </w:p>
    <w:p w:rsidR="002740C6" w:rsidRPr="00ED1819" w:rsidRDefault="002740C6" w:rsidP="002740C6">
      <w:pPr>
        <w:numPr>
          <w:ilvl w:val="0"/>
          <w:numId w:val="8"/>
        </w:numPr>
        <w:tabs>
          <w:tab w:val="left" w:pos="708"/>
        </w:tabs>
        <w:spacing w:after="0"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природные зоны России;</w:t>
      </w:r>
    </w:p>
    <w:p w:rsidR="002740C6" w:rsidRPr="00ED1819" w:rsidRDefault="002740C6" w:rsidP="002740C6">
      <w:pPr>
        <w:numPr>
          <w:ilvl w:val="0"/>
          <w:numId w:val="8"/>
        </w:numPr>
        <w:tabs>
          <w:tab w:val="left" w:pos="708"/>
        </w:tabs>
        <w:spacing w:after="0"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особенности природы своего края: формы земной поверхности, полезные ископаемые, водоемы, природные сообщества;</w:t>
      </w:r>
    </w:p>
    <w:p w:rsidR="002740C6" w:rsidRPr="00ED1819" w:rsidRDefault="002740C6" w:rsidP="002740C6">
      <w:pPr>
        <w:numPr>
          <w:ilvl w:val="0"/>
          <w:numId w:val="8"/>
        </w:numPr>
        <w:tabs>
          <w:tab w:val="left" w:pos="708"/>
        </w:tabs>
        <w:spacing w:after="0"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исторические периоды: первобытное общество, Древний мир, Средние века, Новое время, Новейшее время;</w:t>
      </w:r>
    </w:p>
    <w:p w:rsidR="002740C6" w:rsidRPr="00ED1819" w:rsidRDefault="002740C6" w:rsidP="002740C6">
      <w:pPr>
        <w:numPr>
          <w:ilvl w:val="0"/>
          <w:numId w:val="8"/>
        </w:numPr>
        <w:tabs>
          <w:tab w:val="left" w:pos="708"/>
        </w:tabs>
        <w:spacing w:after="0"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важнейшие события и великих людей отечественной истории;</w:t>
      </w:r>
    </w:p>
    <w:p w:rsidR="002740C6" w:rsidRPr="00ED1819" w:rsidRDefault="002740C6" w:rsidP="002740C6">
      <w:pPr>
        <w:numPr>
          <w:ilvl w:val="0"/>
          <w:numId w:val="8"/>
        </w:numPr>
        <w:tabs>
          <w:tab w:val="left" w:pos="708"/>
        </w:tabs>
        <w:spacing w:after="0"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 государственную символику и государственные праздники современной России; что такое Конституция; основные права ребенка.</w:t>
      </w:r>
    </w:p>
    <w:p w:rsidR="002740C6" w:rsidRPr="00ED1819" w:rsidRDefault="002740C6" w:rsidP="002740C6">
      <w:pPr>
        <w:numPr>
          <w:ilvl w:val="0"/>
          <w:numId w:val="9"/>
        </w:numPr>
        <w:spacing w:after="0"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распознавать природные объекты с помощью атласа-определителя; различать важнейшие полезные ископаемые своего края, растения и животных, характерных для леса, луга, пресного водоема, основные сельскохозяйственные растения, а также сельскохозяйственных животных своего края;</w:t>
      </w:r>
    </w:p>
    <w:p w:rsidR="002740C6" w:rsidRPr="00ED1819" w:rsidRDefault="002740C6" w:rsidP="002740C6">
      <w:pPr>
        <w:numPr>
          <w:ilvl w:val="0"/>
          <w:numId w:val="9"/>
        </w:numPr>
        <w:spacing w:after="0"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проводить наблюдения природных тел и явлений;</w:t>
      </w:r>
    </w:p>
    <w:p w:rsidR="002740C6" w:rsidRPr="00ED1819" w:rsidRDefault="002740C6" w:rsidP="002740C6">
      <w:pPr>
        <w:numPr>
          <w:ilvl w:val="0"/>
          <w:numId w:val="9"/>
        </w:numPr>
        <w:spacing w:after="0"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в учебных и реальных ситуациях в доступной форме давать оценку деятельности людей с точки зрения ее экологической допустимости; определять возможные причины отрицательных изменений в природе; предлагать простейшие прогнозы возможных последствий воздействия человека на природу; определять необходимые меры охраны природы, варианты личного участия в сохранении природного окружения;</w:t>
      </w:r>
    </w:p>
    <w:p w:rsidR="002740C6" w:rsidRPr="00ED1819" w:rsidRDefault="002740C6" w:rsidP="002740C6">
      <w:pPr>
        <w:numPr>
          <w:ilvl w:val="0"/>
          <w:numId w:val="9"/>
        </w:numPr>
        <w:spacing w:after="0"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приводить примеры животных Красной книги России и международной Красной книги;</w:t>
      </w:r>
    </w:p>
    <w:p w:rsidR="002740C6" w:rsidRPr="00ED1819" w:rsidRDefault="002740C6" w:rsidP="002740C6">
      <w:pPr>
        <w:numPr>
          <w:ilvl w:val="0"/>
          <w:numId w:val="9"/>
        </w:numPr>
        <w:spacing w:after="0"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соотносить год с веком, определять последовательность исторических событий;</w:t>
      </w:r>
    </w:p>
    <w:p w:rsidR="002740C6" w:rsidRPr="00ED1819" w:rsidRDefault="002740C6" w:rsidP="002740C6">
      <w:pPr>
        <w:numPr>
          <w:ilvl w:val="0"/>
          <w:numId w:val="9"/>
        </w:numPr>
        <w:spacing w:after="0"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приводить примеры патриотизма, доблести, благородства на материале отечественной истории;</w:t>
      </w:r>
    </w:p>
    <w:p w:rsidR="002740C6" w:rsidRPr="00ED1819" w:rsidRDefault="002740C6" w:rsidP="002740C6">
      <w:pPr>
        <w:numPr>
          <w:ilvl w:val="0"/>
          <w:numId w:val="9"/>
        </w:numPr>
        <w:spacing w:after="0"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lastRenderedPageBreak/>
        <w:t>приводить примеры народов России;</w:t>
      </w:r>
    </w:p>
    <w:p w:rsidR="002740C6" w:rsidRPr="00ED1819" w:rsidRDefault="002740C6" w:rsidP="002740C6">
      <w:pPr>
        <w:numPr>
          <w:ilvl w:val="0"/>
          <w:numId w:val="9"/>
        </w:numPr>
        <w:spacing w:after="0"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самостоятельно находить в учебнике и дополнительных источниках сведения по определенной теме природоведческого и обществоведческого характера, излагать их в виде сообщения, рассказа;</w:t>
      </w:r>
    </w:p>
    <w:p w:rsidR="002740C6" w:rsidRPr="00ED1819" w:rsidRDefault="002740C6" w:rsidP="002740C6">
      <w:pPr>
        <w:numPr>
          <w:ilvl w:val="0"/>
          <w:numId w:val="9"/>
        </w:numPr>
        <w:spacing w:after="0"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применять иллюстрацию учебника как источник знаний, раскрывать содержание иллюстрации;</w:t>
      </w:r>
    </w:p>
    <w:p w:rsidR="002740C6" w:rsidRPr="00ED1819" w:rsidRDefault="002740C6" w:rsidP="002740C6">
      <w:pPr>
        <w:numPr>
          <w:ilvl w:val="0"/>
          <w:numId w:val="9"/>
        </w:numPr>
        <w:spacing w:after="0" w:line="240" w:lineRule="auto"/>
        <w:rPr>
          <w:rFonts w:ascii="Times New Roman" w:eastAsia="Times New Roman" w:hAnsi="Times New Roman"/>
          <w:sz w:val="24"/>
          <w:szCs w:val="24"/>
          <w:lang w:eastAsia="ru-RU"/>
        </w:rPr>
      </w:pPr>
      <w:r w:rsidRPr="00ED1819">
        <w:rPr>
          <w:rFonts w:ascii="Times New Roman" w:eastAsia="Times New Roman" w:hAnsi="Times New Roman"/>
          <w:sz w:val="24"/>
          <w:szCs w:val="24"/>
          <w:lang w:eastAsia="ru-RU"/>
        </w:rPr>
        <w:t>владеть элементарными приемами чтения географической и исторической карты.</w:t>
      </w:r>
    </w:p>
    <w:p w:rsidR="002740C6" w:rsidRPr="00ED1819" w:rsidRDefault="002740C6" w:rsidP="002740C6">
      <w:pPr>
        <w:spacing w:after="0" w:line="240" w:lineRule="auto"/>
        <w:rPr>
          <w:rFonts w:ascii="Times New Roman" w:eastAsia="Times New Roman" w:hAnsi="Times New Roman"/>
          <w:sz w:val="24"/>
          <w:szCs w:val="24"/>
          <w:lang w:eastAsia="ru-RU"/>
        </w:rPr>
      </w:pPr>
    </w:p>
    <w:p w:rsidR="002740C6" w:rsidRPr="00ED1819" w:rsidRDefault="002740C6" w:rsidP="002740C6">
      <w:pPr>
        <w:spacing w:after="0" w:line="240" w:lineRule="auto"/>
        <w:jc w:val="center"/>
        <w:rPr>
          <w:rFonts w:ascii="Times New Roman" w:eastAsia="Times New Roman" w:hAnsi="Times New Roman"/>
          <w:sz w:val="24"/>
          <w:szCs w:val="24"/>
          <w:lang w:eastAsia="ru-RU"/>
        </w:rPr>
      </w:pPr>
    </w:p>
    <w:p w:rsidR="002740C6" w:rsidRPr="007048AB" w:rsidRDefault="002740C6" w:rsidP="007048AB">
      <w:pPr>
        <w:pStyle w:val="a5"/>
        <w:numPr>
          <w:ilvl w:val="0"/>
          <w:numId w:val="10"/>
        </w:numPr>
        <w:spacing w:line="240" w:lineRule="auto"/>
        <w:jc w:val="center"/>
        <w:rPr>
          <w:rFonts w:ascii="Times New Roman" w:hAnsi="Times New Roman"/>
          <w:b/>
          <w:sz w:val="24"/>
          <w:szCs w:val="24"/>
        </w:rPr>
      </w:pPr>
      <w:r w:rsidRPr="007048AB">
        <w:rPr>
          <w:rFonts w:ascii="Times New Roman" w:hAnsi="Times New Roman"/>
          <w:b/>
          <w:sz w:val="24"/>
          <w:szCs w:val="24"/>
        </w:rPr>
        <w:t>Содержание учебного предмета.</w:t>
      </w:r>
    </w:p>
    <w:p w:rsidR="007048AB" w:rsidRDefault="007048AB" w:rsidP="007048AB">
      <w:pPr>
        <w:pStyle w:val="a5"/>
        <w:spacing w:line="240" w:lineRule="auto"/>
        <w:rPr>
          <w:rFonts w:ascii="Times New Roman" w:hAnsi="Times New Roman"/>
          <w:b/>
          <w:sz w:val="24"/>
          <w:szCs w:val="24"/>
        </w:rPr>
      </w:pPr>
    </w:p>
    <w:p w:rsidR="007048AB" w:rsidRPr="007048AB" w:rsidRDefault="007048AB" w:rsidP="007048AB">
      <w:pPr>
        <w:spacing w:line="240" w:lineRule="auto"/>
        <w:jc w:val="center"/>
        <w:rPr>
          <w:rFonts w:ascii="Times New Roman" w:hAnsi="Times New Roman"/>
          <w:b/>
          <w:sz w:val="24"/>
          <w:szCs w:val="24"/>
          <w:lang w:val="tt-RU"/>
        </w:rPr>
      </w:pPr>
      <w:r w:rsidRPr="007048AB">
        <w:rPr>
          <w:rFonts w:ascii="Times New Roman" w:hAnsi="Times New Roman"/>
          <w:b/>
          <w:sz w:val="24"/>
          <w:szCs w:val="24"/>
        </w:rPr>
        <w:t>1 КЛАСС (66 ч)</w:t>
      </w:r>
    </w:p>
    <w:tbl>
      <w:tblPr>
        <w:tblW w:w="0" w:type="auto"/>
        <w:tblLook w:val="04A0" w:firstRow="1" w:lastRow="0" w:firstColumn="1" w:lastColumn="0" w:noHBand="0" w:noVBand="1"/>
      </w:tblPr>
      <w:tblGrid>
        <w:gridCol w:w="9571"/>
      </w:tblGrid>
      <w:tr w:rsidR="007048AB" w:rsidRPr="007048AB" w:rsidTr="009905EC">
        <w:tc>
          <w:tcPr>
            <w:tcW w:w="9571" w:type="dxa"/>
            <w:hideMark/>
          </w:tcPr>
          <w:p w:rsidR="007048AB" w:rsidRPr="007048AB" w:rsidRDefault="007048AB" w:rsidP="007048AB">
            <w:pPr>
              <w:spacing w:line="240" w:lineRule="auto"/>
              <w:rPr>
                <w:rFonts w:ascii="Times New Roman" w:hAnsi="Times New Roman"/>
                <w:b/>
                <w:sz w:val="24"/>
                <w:szCs w:val="24"/>
              </w:rPr>
            </w:pPr>
          </w:p>
        </w:tc>
      </w:tr>
      <w:tr w:rsidR="007048AB" w:rsidRPr="007048AB" w:rsidTr="009905EC">
        <w:tc>
          <w:tcPr>
            <w:tcW w:w="9571" w:type="dxa"/>
            <w:hideMark/>
          </w:tcPr>
          <w:p w:rsidR="007048AB" w:rsidRPr="007048AB" w:rsidRDefault="007048AB" w:rsidP="007048AB">
            <w:pPr>
              <w:spacing w:line="240" w:lineRule="auto"/>
              <w:rPr>
                <w:rFonts w:ascii="Times New Roman" w:hAnsi="Times New Roman"/>
                <w:sz w:val="24"/>
                <w:szCs w:val="24"/>
              </w:rPr>
            </w:pPr>
          </w:p>
        </w:tc>
      </w:tr>
    </w:tbl>
    <w:p w:rsidR="007048AB" w:rsidRPr="007048AB" w:rsidRDefault="007048AB" w:rsidP="007048AB">
      <w:pPr>
        <w:spacing w:line="240" w:lineRule="auto"/>
        <w:rPr>
          <w:rFonts w:ascii="Times New Roman" w:hAnsi="Times New Roman"/>
          <w:b/>
          <w:sz w:val="24"/>
          <w:szCs w:val="24"/>
          <w:lang w:val="tt-RU"/>
        </w:rPr>
      </w:pPr>
      <w:r w:rsidRPr="007048AB">
        <w:rPr>
          <w:rFonts w:ascii="Times New Roman" w:hAnsi="Times New Roman"/>
          <w:b/>
          <w:sz w:val="24"/>
          <w:szCs w:val="24"/>
          <w:lang w:val="tt-RU"/>
        </w:rPr>
        <w:t xml:space="preserve"> </w:t>
      </w:r>
    </w:p>
    <w:p w:rsidR="007048AB" w:rsidRPr="007048AB" w:rsidRDefault="007048AB" w:rsidP="007048AB">
      <w:pPr>
        <w:spacing w:line="240" w:lineRule="auto"/>
        <w:rPr>
          <w:rFonts w:ascii="Times New Roman" w:hAnsi="Times New Roman"/>
          <w:b/>
          <w:sz w:val="24"/>
          <w:szCs w:val="24"/>
          <w:lang w:val="tt-RU"/>
        </w:rPr>
      </w:pPr>
      <w:r w:rsidRPr="007048AB">
        <w:rPr>
          <w:rFonts w:ascii="Times New Roman" w:hAnsi="Times New Roman"/>
          <w:b/>
          <w:sz w:val="24"/>
          <w:szCs w:val="24"/>
          <w:lang w:val="tt-RU"/>
        </w:rPr>
        <w:t>Что и Кто? (20ч.)</w:t>
      </w:r>
    </w:p>
    <w:p w:rsidR="007048AB" w:rsidRPr="007048AB" w:rsidRDefault="007048AB" w:rsidP="007048AB">
      <w:pPr>
        <w:spacing w:line="240" w:lineRule="auto"/>
        <w:rPr>
          <w:rFonts w:ascii="Times New Roman" w:hAnsi="Times New Roman"/>
          <w:sz w:val="24"/>
          <w:szCs w:val="24"/>
          <w:lang w:val="tt-RU"/>
        </w:rPr>
      </w:pPr>
      <w:r w:rsidRPr="007048AB">
        <w:rPr>
          <w:rFonts w:ascii="Times New Roman" w:hAnsi="Times New Roman"/>
          <w:sz w:val="24"/>
          <w:szCs w:val="24"/>
        </w:rPr>
        <w:t>Что такое Родина? Что мы знаем о народах России? Что мы знаем о Москве? Что у нас над головой? Что у нас под ногами? Что общего у разных растений? Что растет на подоконнике? Что растет на клумбе? Что это за листья? Что такое хвоинки? Кто такие насекомые? Кто такие рыбы? Кто такие птицы? Кто такие звери? Что окружает нас дома? Что умеет компьютер? Что вокруг нас может быть опасным? На что похожа наша планета?</w:t>
      </w:r>
    </w:p>
    <w:p w:rsidR="007048AB" w:rsidRPr="007048AB" w:rsidRDefault="007048AB" w:rsidP="007048AB">
      <w:pPr>
        <w:spacing w:line="240" w:lineRule="auto"/>
        <w:rPr>
          <w:rFonts w:ascii="Times New Roman" w:hAnsi="Times New Roman"/>
          <w:b/>
          <w:sz w:val="24"/>
          <w:szCs w:val="24"/>
          <w:lang w:val="tt-RU"/>
        </w:rPr>
      </w:pPr>
      <w:r w:rsidRPr="007048AB">
        <w:rPr>
          <w:rFonts w:ascii="Times New Roman" w:hAnsi="Times New Roman"/>
          <w:b/>
          <w:sz w:val="24"/>
          <w:szCs w:val="24"/>
        </w:rPr>
        <w:t>Как, откуда и куда? (12 ч)</w:t>
      </w:r>
    </w:p>
    <w:p w:rsidR="007048AB" w:rsidRPr="007048AB" w:rsidRDefault="007048AB" w:rsidP="007048AB">
      <w:pPr>
        <w:spacing w:line="240" w:lineRule="auto"/>
        <w:rPr>
          <w:rFonts w:ascii="Times New Roman" w:hAnsi="Times New Roman"/>
          <w:b/>
          <w:sz w:val="24"/>
          <w:szCs w:val="24"/>
          <w:lang w:val="tt-RU"/>
        </w:rPr>
      </w:pPr>
      <w:r w:rsidRPr="007048AB">
        <w:rPr>
          <w:rFonts w:ascii="Times New Roman" w:hAnsi="Times New Roman"/>
          <w:sz w:val="24"/>
          <w:szCs w:val="24"/>
        </w:rPr>
        <w:t>Как живет семья? Откуда в наш дом приходит вода и куда она уходит? Откуда в наш дом приходит электричество? Как путешествует письмо? Куда текут реки? Откуда берутся снег и лед? Как живут растения? Как живут животные? Как зимой помочь птицам? Откуда берется и куда девается мусор? Откуда в снежках грязь?</w:t>
      </w:r>
    </w:p>
    <w:p w:rsidR="007048AB" w:rsidRPr="007048AB" w:rsidRDefault="007048AB" w:rsidP="007048AB">
      <w:pPr>
        <w:spacing w:line="240" w:lineRule="auto"/>
        <w:rPr>
          <w:rFonts w:ascii="Times New Roman" w:hAnsi="Times New Roman"/>
          <w:b/>
          <w:sz w:val="24"/>
          <w:szCs w:val="24"/>
          <w:lang w:val="tt-RU"/>
        </w:rPr>
      </w:pPr>
      <w:r w:rsidRPr="007048AB">
        <w:rPr>
          <w:rFonts w:ascii="Times New Roman" w:hAnsi="Times New Roman"/>
          <w:b/>
          <w:sz w:val="24"/>
          <w:szCs w:val="24"/>
          <w:lang w:val="tt-RU"/>
        </w:rPr>
        <w:t>Где и когда? (11ч.)</w:t>
      </w:r>
    </w:p>
    <w:p w:rsidR="007048AB" w:rsidRPr="007048AB" w:rsidRDefault="007048AB" w:rsidP="007048AB">
      <w:pPr>
        <w:spacing w:line="240" w:lineRule="auto"/>
        <w:rPr>
          <w:rFonts w:ascii="Times New Roman" w:hAnsi="Times New Roman"/>
          <w:b/>
          <w:sz w:val="24"/>
          <w:szCs w:val="24"/>
          <w:lang w:val="tt-RU"/>
        </w:rPr>
      </w:pPr>
      <w:r w:rsidRPr="007048AB">
        <w:rPr>
          <w:rFonts w:ascii="Times New Roman" w:hAnsi="Times New Roman"/>
          <w:sz w:val="24"/>
          <w:szCs w:val="24"/>
        </w:rPr>
        <w:t>Когда учиться интересно? Когда придет суббота? Когда наступит лето? Где живут белые медведи? Где живут слоны? Где зимуют птицы? Когда появилась одежда? Когда изобрели велосипед</w:t>
      </w:r>
      <w:proofErr w:type="gramStart"/>
      <w:r w:rsidRPr="007048AB">
        <w:rPr>
          <w:rFonts w:ascii="Times New Roman" w:hAnsi="Times New Roman"/>
          <w:sz w:val="24"/>
          <w:szCs w:val="24"/>
        </w:rPr>
        <w:t xml:space="preserve"> К</w:t>
      </w:r>
      <w:proofErr w:type="gramEnd"/>
      <w:r w:rsidRPr="007048AB">
        <w:rPr>
          <w:rFonts w:ascii="Times New Roman" w:hAnsi="Times New Roman"/>
          <w:sz w:val="24"/>
          <w:szCs w:val="24"/>
        </w:rPr>
        <w:t>огда мы станем взрослыми?</w:t>
      </w:r>
    </w:p>
    <w:p w:rsidR="007048AB" w:rsidRPr="007048AB" w:rsidRDefault="007048AB" w:rsidP="007048AB">
      <w:pPr>
        <w:spacing w:line="240" w:lineRule="auto"/>
        <w:rPr>
          <w:rFonts w:ascii="Times New Roman" w:hAnsi="Times New Roman"/>
          <w:b/>
          <w:sz w:val="24"/>
          <w:szCs w:val="24"/>
          <w:lang w:val="tt-RU"/>
        </w:rPr>
      </w:pPr>
      <w:r w:rsidRPr="007048AB">
        <w:rPr>
          <w:rFonts w:ascii="Times New Roman" w:hAnsi="Times New Roman"/>
          <w:b/>
          <w:sz w:val="24"/>
          <w:szCs w:val="24"/>
        </w:rPr>
        <w:t>Почему и зачем? (23 ч)</w:t>
      </w:r>
    </w:p>
    <w:p w:rsidR="007048AB" w:rsidRPr="007048AB" w:rsidRDefault="007048AB" w:rsidP="007048AB">
      <w:pPr>
        <w:spacing w:line="240" w:lineRule="auto"/>
        <w:rPr>
          <w:rFonts w:ascii="Times New Roman" w:hAnsi="Times New Roman"/>
          <w:sz w:val="24"/>
          <w:szCs w:val="24"/>
          <w:lang w:val="tt-RU"/>
        </w:rPr>
      </w:pPr>
      <w:r w:rsidRPr="007048AB">
        <w:rPr>
          <w:rFonts w:ascii="Times New Roman" w:hAnsi="Times New Roman"/>
          <w:sz w:val="24"/>
          <w:szCs w:val="24"/>
        </w:rPr>
        <w:t xml:space="preserve">Почему Солнце светит днем, а солнце ночью? Почему Луна бывает разной? Почему идет дождь и дует ветер? Почему звенит звонок? Почему радуга разноцветная? Почему мы любим кошек и собак? Почему мы не будем рвать </w:t>
      </w:r>
      <w:proofErr w:type="gramStart"/>
      <w:r w:rsidRPr="007048AB">
        <w:rPr>
          <w:rFonts w:ascii="Times New Roman" w:hAnsi="Times New Roman"/>
          <w:sz w:val="24"/>
          <w:szCs w:val="24"/>
        </w:rPr>
        <w:t>цветы</w:t>
      </w:r>
      <w:proofErr w:type="gramEnd"/>
      <w:r w:rsidRPr="007048AB">
        <w:rPr>
          <w:rFonts w:ascii="Times New Roman" w:hAnsi="Times New Roman"/>
          <w:sz w:val="24"/>
          <w:szCs w:val="24"/>
        </w:rPr>
        <w:t xml:space="preserve"> и ловить бабочек? Почему в лесу мы будем соблюдать тишину? Зачем мы спим ночью? Почему нужно есть много овощей и фруктов? Почему нужно чистить зубы и мыть руки? Зачем нам телефон и телевизор? Зачем нужны автомобили? Зачем нужны поезда? Зачем строят корабли? Зачем строят самолеты? Почему в </w:t>
      </w:r>
      <w:r w:rsidRPr="007048AB">
        <w:rPr>
          <w:rFonts w:ascii="Times New Roman" w:hAnsi="Times New Roman"/>
          <w:sz w:val="24"/>
          <w:szCs w:val="24"/>
        </w:rPr>
        <w:lastRenderedPageBreak/>
        <w:t>автомобиле и поезде нужно соблюдать правила безопасности? Почему на корабле и в самолете нужно соблюдать правила безопасности? Зачем люди осваивают космос? Почему мы часто слышим слово «экология»?</w:t>
      </w:r>
    </w:p>
    <w:p w:rsidR="007048AB" w:rsidRPr="007048AB" w:rsidRDefault="007048AB" w:rsidP="007048AB">
      <w:pPr>
        <w:spacing w:line="240" w:lineRule="auto"/>
        <w:jc w:val="center"/>
        <w:rPr>
          <w:rFonts w:ascii="Times New Roman" w:hAnsi="Times New Roman"/>
          <w:b/>
          <w:sz w:val="24"/>
          <w:szCs w:val="24"/>
        </w:rPr>
      </w:pPr>
      <w:r w:rsidRPr="007048AB">
        <w:rPr>
          <w:rFonts w:ascii="Times New Roman" w:hAnsi="Times New Roman"/>
          <w:b/>
          <w:sz w:val="24"/>
          <w:szCs w:val="24"/>
        </w:rPr>
        <w:t>2 КЛАСС (68 ч)</w:t>
      </w:r>
    </w:p>
    <w:p w:rsidR="007048AB" w:rsidRPr="007048AB" w:rsidRDefault="007048AB" w:rsidP="007048AB">
      <w:pPr>
        <w:spacing w:line="240" w:lineRule="auto"/>
        <w:jc w:val="center"/>
        <w:rPr>
          <w:rFonts w:ascii="Times New Roman" w:hAnsi="Times New Roman"/>
          <w:b/>
          <w:sz w:val="24"/>
          <w:szCs w:val="24"/>
          <w:lang w:val="tt-RU"/>
        </w:rPr>
      </w:pPr>
      <w:r w:rsidRPr="007048AB">
        <w:rPr>
          <w:rFonts w:ascii="Times New Roman" w:hAnsi="Times New Roman"/>
          <w:b/>
          <w:sz w:val="24"/>
          <w:szCs w:val="24"/>
          <w:lang w:val="tt-RU"/>
        </w:rPr>
        <w:br/>
      </w:r>
      <w:r w:rsidRPr="007048AB">
        <w:rPr>
          <w:rFonts w:ascii="Times New Roman" w:hAnsi="Times New Roman"/>
          <w:b/>
          <w:sz w:val="24"/>
          <w:szCs w:val="24"/>
        </w:rPr>
        <w:t>Где мы живем? (4 ч)</w:t>
      </w:r>
    </w:p>
    <w:p w:rsidR="007048AB" w:rsidRPr="007048AB" w:rsidRDefault="007048AB" w:rsidP="007048AB">
      <w:pPr>
        <w:spacing w:line="240" w:lineRule="auto"/>
        <w:rPr>
          <w:rFonts w:ascii="Times New Roman" w:hAnsi="Times New Roman"/>
          <w:sz w:val="24"/>
          <w:szCs w:val="24"/>
          <w:lang w:val="tt-RU"/>
        </w:rPr>
      </w:pPr>
      <w:r w:rsidRPr="007048AB">
        <w:rPr>
          <w:rFonts w:ascii="Times New Roman" w:hAnsi="Times New Roman"/>
          <w:sz w:val="24"/>
          <w:szCs w:val="24"/>
        </w:rPr>
        <w:t>Родна страна. Город и село.</w:t>
      </w:r>
      <w:r w:rsidRPr="007048AB">
        <w:rPr>
          <w:rFonts w:ascii="Times New Roman" w:hAnsi="Times New Roman"/>
          <w:sz w:val="24"/>
          <w:szCs w:val="24"/>
          <w:lang w:val="tt-RU"/>
        </w:rPr>
        <w:t xml:space="preserve"> </w:t>
      </w:r>
      <w:r w:rsidRPr="007048AB">
        <w:rPr>
          <w:rFonts w:ascii="Times New Roman" w:hAnsi="Times New Roman"/>
          <w:sz w:val="24"/>
          <w:szCs w:val="24"/>
        </w:rPr>
        <w:t>Природа и рукотворный мир. Наш адрес в мире.</w:t>
      </w:r>
    </w:p>
    <w:p w:rsidR="007048AB" w:rsidRPr="007048AB" w:rsidRDefault="007048AB" w:rsidP="007048AB">
      <w:pPr>
        <w:spacing w:line="240" w:lineRule="auto"/>
        <w:rPr>
          <w:rFonts w:ascii="Times New Roman" w:hAnsi="Times New Roman"/>
          <w:b/>
          <w:sz w:val="24"/>
          <w:szCs w:val="24"/>
          <w:lang w:val="tt-RU"/>
        </w:rPr>
      </w:pPr>
      <w:r w:rsidRPr="007048AB">
        <w:rPr>
          <w:rFonts w:ascii="Times New Roman" w:hAnsi="Times New Roman"/>
          <w:b/>
          <w:sz w:val="24"/>
          <w:szCs w:val="24"/>
        </w:rPr>
        <w:t>Природа (20 ч)</w:t>
      </w:r>
    </w:p>
    <w:p w:rsidR="007048AB" w:rsidRPr="007048AB" w:rsidRDefault="007048AB" w:rsidP="007048AB">
      <w:pPr>
        <w:spacing w:line="240" w:lineRule="auto"/>
        <w:rPr>
          <w:rFonts w:ascii="Times New Roman" w:hAnsi="Times New Roman"/>
          <w:sz w:val="24"/>
          <w:szCs w:val="24"/>
          <w:lang w:val="tt-RU"/>
        </w:rPr>
      </w:pPr>
      <w:r w:rsidRPr="007048AB">
        <w:rPr>
          <w:rFonts w:ascii="Times New Roman" w:hAnsi="Times New Roman"/>
          <w:sz w:val="24"/>
          <w:szCs w:val="24"/>
        </w:rPr>
        <w:t>Неживая и живая природа. Явления природы. Что такое погода. В гости к осени. Звездное небо. Заглянем в кладовые земли. Про воздух и про воду. Какие бывают растения. Какие бывают животные. Невидимые нити. Дикорастущие и культурные растения. Дикие и домашние животные. Комнатные растения. Животные живого уголка. Про кошек и собак. Красная книга.</w:t>
      </w:r>
    </w:p>
    <w:p w:rsidR="007048AB" w:rsidRPr="007048AB" w:rsidRDefault="007048AB" w:rsidP="007048AB">
      <w:pPr>
        <w:spacing w:line="240" w:lineRule="auto"/>
        <w:rPr>
          <w:rFonts w:ascii="Times New Roman" w:hAnsi="Times New Roman"/>
          <w:b/>
          <w:sz w:val="24"/>
          <w:szCs w:val="24"/>
          <w:lang w:val="tt-RU"/>
        </w:rPr>
      </w:pPr>
      <w:r w:rsidRPr="007048AB">
        <w:rPr>
          <w:rFonts w:ascii="Times New Roman" w:hAnsi="Times New Roman"/>
          <w:b/>
          <w:sz w:val="24"/>
          <w:szCs w:val="24"/>
        </w:rPr>
        <w:t>Жизнь города и села (10 ч)</w:t>
      </w:r>
    </w:p>
    <w:p w:rsidR="007048AB" w:rsidRPr="007048AB" w:rsidRDefault="007048AB" w:rsidP="007048AB">
      <w:pPr>
        <w:spacing w:line="240" w:lineRule="auto"/>
        <w:rPr>
          <w:rFonts w:ascii="Times New Roman" w:hAnsi="Times New Roman"/>
          <w:sz w:val="24"/>
          <w:szCs w:val="24"/>
          <w:lang w:val="tt-RU"/>
        </w:rPr>
      </w:pPr>
      <w:r w:rsidRPr="007048AB">
        <w:rPr>
          <w:rFonts w:ascii="Times New Roman" w:hAnsi="Times New Roman"/>
          <w:sz w:val="24"/>
          <w:szCs w:val="24"/>
        </w:rPr>
        <w:t>Что такое экономика. Из чего что сделано. Как построить дом. Какой бывает транспорт. Культура и образование. Все профессии важны. В гости к зиме.</w:t>
      </w:r>
    </w:p>
    <w:p w:rsidR="007048AB" w:rsidRPr="007048AB" w:rsidRDefault="007048AB" w:rsidP="007048AB">
      <w:pPr>
        <w:spacing w:line="240" w:lineRule="auto"/>
        <w:rPr>
          <w:rFonts w:ascii="Times New Roman" w:hAnsi="Times New Roman"/>
          <w:b/>
          <w:sz w:val="24"/>
          <w:szCs w:val="24"/>
          <w:lang w:val="tt-RU"/>
        </w:rPr>
      </w:pPr>
      <w:r w:rsidRPr="007048AB">
        <w:rPr>
          <w:rFonts w:ascii="Times New Roman" w:hAnsi="Times New Roman"/>
          <w:b/>
          <w:sz w:val="24"/>
          <w:szCs w:val="24"/>
        </w:rPr>
        <w:t>Здоровье и безопасность (9 ч)</w:t>
      </w:r>
    </w:p>
    <w:p w:rsidR="007048AB" w:rsidRPr="007048AB" w:rsidRDefault="007048AB" w:rsidP="007048AB">
      <w:pPr>
        <w:spacing w:line="240" w:lineRule="auto"/>
        <w:rPr>
          <w:rFonts w:ascii="Times New Roman" w:hAnsi="Times New Roman"/>
          <w:b/>
          <w:sz w:val="24"/>
          <w:szCs w:val="24"/>
          <w:lang w:val="tt-RU"/>
        </w:rPr>
      </w:pPr>
      <w:r w:rsidRPr="007048AB">
        <w:rPr>
          <w:rFonts w:ascii="Times New Roman" w:hAnsi="Times New Roman"/>
          <w:sz w:val="24"/>
          <w:szCs w:val="24"/>
        </w:rPr>
        <w:t xml:space="preserve">Строение тела человека. Если хочешь быть </w:t>
      </w:r>
      <w:proofErr w:type="gramStart"/>
      <w:r w:rsidRPr="007048AB">
        <w:rPr>
          <w:rFonts w:ascii="Times New Roman" w:hAnsi="Times New Roman"/>
          <w:sz w:val="24"/>
          <w:szCs w:val="24"/>
        </w:rPr>
        <w:t>здоров</w:t>
      </w:r>
      <w:proofErr w:type="gramEnd"/>
      <w:r w:rsidRPr="007048AB">
        <w:rPr>
          <w:rFonts w:ascii="Times New Roman" w:hAnsi="Times New Roman"/>
          <w:sz w:val="24"/>
          <w:szCs w:val="24"/>
        </w:rPr>
        <w:t>. Берегись автомобиля! Школа пешехода. Домашние опасности. Пожар. На воде и в лесу. Опасные незнакомцы.</w:t>
      </w:r>
      <w:r w:rsidRPr="007048AB">
        <w:rPr>
          <w:rFonts w:ascii="Times New Roman" w:hAnsi="Times New Roman"/>
          <w:b/>
          <w:sz w:val="24"/>
          <w:szCs w:val="24"/>
        </w:rPr>
        <w:t xml:space="preserve"> </w:t>
      </w:r>
    </w:p>
    <w:p w:rsidR="007048AB" w:rsidRPr="007048AB" w:rsidRDefault="007048AB" w:rsidP="007048AB">
      <w:pPr>
        <w:spacing w:line="240" w:lineRule="auto"/>
        <w:rPr>
          <w:rFonts w:ascii="Times New Roman" w:hAnsi="Times New Roman"/>
          <w:b/>
          <w:sz w:val="24"/>
          <w:szCs w:val="24"/>
          <w:lang w:val="tt-RU"/>
        </w:rPr>
      </w:pPr>
      <w:r w:rsidRPr="007048AB">
        <w:rPr>
          <w:rFonts w:ascii="Times New Roman" w:hAnsi="Times New Roman"/>
          <w:b/>
          <w:sz w:val="24"/>
          <w:szCs w:val="24"/>
        </w:rPr>
        <w:t>Общение (7 ч)</w:t>
      </w:r>
    </w:p>
    <w:p w:rsidR="007048AB" w:rsidRPr="007048AB" w:rsidRDefault="007048AB" w:rsidP="007048AB">
      <w:pPr>
        <w:spacing w:line="240" w:lineRule="auto"/>
        <w:rPr>
          <w:rFonts w:ascii="Times New Roman" w:hAnsi="Times New Roman"/>
          <w:sz w:val="24"/>
          <w:szCs w:val="24"/>
          <w:lang w:val="tt-RU"/>
        </w:rPr>
      </w:pPr>
      <w:r w:rsidRPr="007048AB">
        <w:rPr>
          <w:rFonts w:ascii="Times New Roman" w:hAnsi="Times New Roman"/>
          <w:sz w:val="24"/>
          <w:szCs w:val="24"/>
        </w:rPr>
        <w:t>Наша дружная семья. В школе. Правила вежливости. Ты и твои друзья. Мы – зрители и пассажиры.</w:t>
      </w:r>
    </w:p>
    <w:p w:rsidR="007048AB" w:rsidRPr="007048AB" w:rsidRDefault="007048AB" w:rsidP="007048AB">
      <w:pPr>
        <w:spacing w:line="240" w:lineRule="auto"/>
        <w:rPr>
          <w:rFonts w:ascii="Times New Roman" w:hAnsi="Times New Roman"/>
          <w:b/>
          <w:sz w:val="24"/>
          <w:szCs w:val="24"/>
          <w:lang w:val="tt-RU"/>
        </w:rPr>
      </w:pPr>
      <w:r w:rsidRPr="007048AB">
        <w:rPr>
          <w:rFonts w:ascii="Times New Roman" w:hAnsi="Times New Roman"/>
          <w:b/>
          <w:sz w:val="24"/>
          <w:szCs w:val="24"/>
        </w:rPr>
        <w:t>Путешествия (18 ч)</w:t>
      </w:r>
    </w:p>
    <w:p w:rsidR="007048AB" w:rsidRPr="007048AB" w:rsidRDefault="007048AB" w:rsidP="007048AB">
      <w:pPr>
        <w:spacing w:line="240" w:lineRule="auto"/>
        <w:rPr>
          <w:rFonts w:ascii="Times New Roman" w:hAnsi="Times New Roman"/>
          <w:sz w:val="24"/>
          <w:szCs w:val="24"/>
          <w:lang w:val="tt-RU"/>
        </w:rPr>
      </w:pPr>
      <w:r w:rsidRPr="007048AB">
        <w:rPr>
          <w:rFonts w:ascii="Times New Roman" w:hAnsi="Times New Roman"/>
          <w:sz w:val="24"/>
          <w:szCs w:val="24"/>
        </w:rPr>
        <w:t>Посмотри вокруг. Ориентирование на местности. Формы земной поверхности. Водные богатства. В гости к весне. Россия на карте. Путешествие по Москве. Московский Кремль. Город на Неве. Путешествие по Оке. Путешествие по планете. Путешествие по материкам. Страны мира. Впереди лето.</w:t>
      </w:r>
    </w:p>
    <w:p w:rsidR="007048AB" w:rsidRPr="007048AB" w:rsidRDefault="007048AB" w:rsidP="007048AB">
      <w:pPr>
        <w:spacing w:line="240" w:lineRule="auto"/>
        <w:jc w:val="center"/>
        <w:rPr>
          <w:rFonts w:ascii="Times New Roman" w:hAnsi="Times New Roman"/>
          <w:b/>
          <w:sz w:val="24"/>
          <w:szCs w:val="24"/>
          <w:lang w:val="tt-RU"/>
        </w:rPr>
      </w:pPr>
      <w:r w:rsidRPr="007048AB">
        <w:rPr>
          <w:rFonts w:ascii="Times New Roman" w:hAnsi="Times New Roman"/>
          <w:b/>
          <w:sz w:val="24"/>
          <w:szCs w:val="24"/>
        </w:rPr>
        <w:t>3 КЛАСС (68 ч)</w:t>
      </w:r>
    </w:p>
    <w:p w:rsidR="007048AB" w:rsidRPr="007048AB" w:rsidRDefault="007048AB" w:rsidP="007048AB">
      <w:pPr>
        <w:spacing w:line="240" w:lineRule="auto"/>
        <w:rPr>
          <w:rFonts w:ascii="Times New Roman" w:hAnsi="Times New Roman"/>
          <w:b/>
          <w:sz w:val="24"/>
          <w:szCs w:val="24"/>
          <w:lang w:val="tt-RU"/>
        </w:rPr>
      </w:pPr>
      <w:r w:rsidRPr="007048AB">
        <w:rPr>
          <w:rFonts w:ascii="Times New Roman" w:hAnsi="Times New Roman"/>
          <w:b/>
          <w:sz w:val="24"/>
          <w:szCs w:val="24"/>
        </w:rPr>
        <w:t>Как устроен мир? (6 ч)</w:t>
      </w:r>
    </w:p>
    <w:p w:rsidR="007048AB" w:rsidRPr="007048AB" w:rsidRDefault="007048AB" w:rsidP="007048AB">
      <w:pPr>
        <w:spacing w:line="240" w:lineRule="auto"/>
        <w:rPr>
          <w:rFonts w:ascii="Times New Roman" w:hAnsi="Times New Roman"/>
          <w:sz w:val="24"/>
          <w:szCs w:val="24"/>
          <w:lang w:val="tt-RU"/>
        </w:rPr>
      </w:pPr>
      <w:r w:rsidRPr="007048AB">
        <w:rPr>
          <w:rFonts w:ascii="Times New Roman" w:hAnsi="Times New Roman"/>
          <w:sz w:val="24"/>
          <w:szCs w:val="24"/>
        </w:rPr>
        <w:lastRenderedPageBreak/>
        <w:t>Природа. Человек. Общество. Что такое экология. Природа в опасности!</w:t>
      </w:r>
    </w:p>
    <w:p w:rsidR="007048AB" w:rsidRPr="007048AB" w:rsidRDefault="007048AB" w:rsidP="007048AB">
      <w:pPr>
        <w:spacing w:line="240" w:lineRule="auto"/>
        <w:rPr>
          <w:rFonts w:ascii="Times New Roman" w:hAnsi="Times New Roman"/>
          <w:b/>
          <w:sz w:val="24"/>
          <w:szCs w:val="24"/>
          <w:lang w:val="tt-RU"/>
        </w:rPr>
      </w:pPr>
      <w:r w:rsidRPr="007048AB">
        <w:rPr>
          <w:rFonts w:ascii="Times New Roman" w:hAnsi="Times New Roman"/>
          <w:b/>
          <w:sz w:val="24"/>
          <w:szCs w:val="24"/>
        </w:rPr>
        <w:t>Эта удивительная природа (18 ч)</w:t>
      </w:r>
    </w:p>
    <w:p w:rsidR="007048AB" w:rsidRPr="007048AB" w:rsidRDefault="007048AB" w:rsidP="007048AB">
      <w:pPr>
        <w:spacing w:line="240" w:lineRule="auto"/>
        <w:rPr>
          <w:rFonts w:ascii="Times New Roman" w:hAnsi="Times New Roman"/>
          <w:sz w:val="24"/>
          <w:szCs w:val="24"/>
          <w:lang w:val="tt-RU"/>
        </w:rPr>
      </w:pPr>
      <w:r w:rsidRPr="007048AB">
        <w:rPr>
          <w:rFonts w:ascii="Times New Roman" w:hAnsi="Times New Roman"/>
          <w:sz w:val="24"/>
          <w:szCs w:val="24"/>
        </w:rPr>
        <w:t>Тела, вещества, частицы. Разнообразие веществ. Воздух и его охрана. Вода. Превращения и круговороты воды. Берегите воду! Как разрушаются камни. Что такое почва. Разнообразие растений. Солнце, растения и мы с вами. Размножение и развитие растений. Охрана растений. Разнообразие животных. Кто что есть? Размножение и развитие животных. Охрана животных. В царстве грибов. Великий круговорот жизни.</w:t>
      </w:r>
    </w:p>
    <w:p w:rsidR="007048AB" w:rsidRPr="007048AB" w:rsidRDefault="007048AB" w:rsidP="007048AB">
      <w:pPr>
        <w:spacing w:line="240" w:lineRule="auto"/>
        <w:rPr>
          <w:rFonts w:ascii="Times New Roman" w:hAnsi="Times New Roman"/>
          <w:b/>
          <w:sz w:val="24"/>
          <w:szCs w:val="24"/>
          <w:lang w:val="tt-RU"/>
        </w:rPr>
      </w:pPr>
      <w:r w:rsidRPr="007048AB">
        <w:rPr>
          <w:rFonts w:ascii="Times New Roman" w:hAnsi="Times New Roman"/>
          <w:b/>
          <w:sz w:val="24"/>
          <w:szCs w:val="24"/>
        </w:rPr>
        <w:t>Мы и наше здоровье (10 ч)</w:t>
      </w:r>
    </w:p>
    <w:p w:rsidR="007048AB" w:rsidRPr="007048AB" w:rsidRDefault="007048AB" w:rsidP="007048AB">
      <w:pPr>
        <w:spacing w:line="240" w:lineRule="auto"/>
        <w:rPr>
          <w:rFonts w:ascii="Times New Roman" w:hAnsi="Times New Roman"/>
          <w:sz w:val="24"/>
          <w:szCs w:val="24"/>
          <w:lang w:val="tt-RU"/>
        </w:rPr>
      </w:pPr>
      <w:r w:rsidRPr="007048AB">
        <w:rPr>
          <w:rFonts w:ascii="Times New Roman" w:hAnsi="Times New Roman"/>
          <w:sz w:val="24"/>
          <w:szCs w:val="24"/>
        </w:rPr>
        <w:t>Организм человека. Органы чувств. Надежная защита организма. Опора тела и движение. Наше питание. Дыхание и кровообращение. Умей предупреждать болезни. Здоровый образ жизни.</w:t>
      </w:r>
    </w:p>
    <w:p w:rsidR="007048AB" w:rsidRPr="007048AB" w:rsidRDefault="007048AB" w:rsidP="007048AB">
      <w:pPr>
        <w:spacing w:line="240" w:lineRule="auto"/>
        <w:rPr>
          <w:rFonts w:ascii="Times New Roman" w:hAnsi="Times New Roman"/>
          <w:b/>
          <w:sz w:val="24"/>
          <w:szCs w:val="24"/>
          <w:lang w:val="tt-RU"/>
        </w:rPr>
      </w:pPr>
      <w:r w:rsidRPr="007048AB">
        <w:rPr>
          <w:rFonts w:ascii="Times New Roman" w:hAnsi="Times New Roman"/>
          <w:b/>
          <w:sz w:val="24"/>
          <w:szCs w:val="24"/>
        </w:rPr>
        <w:t>Наша безопасность (7 ч)</w:t>
      </w:r>
    </w:p>
    <w:p w:rsidR="007048AB" w:rsidRPr="007048AB" w:rsidRDefault="007048AB" w:rsidP="007048AB">
      <w:pPr>
        <w:spacing w:line="240" w:lineRule="auto"/>
        <w:rPr>
          <w:rFonts w:ascii="Times New Roman" w:hAnsi="Times New Roman"/>
          <w:sz w:val="24"/>
          <w:szCs w:val="24"/>
          <w:lang w:val="tt-RU"/>
        </w:rPr>
      </w:pPr>
      <w:r w:rsidRPr="007048AB">
        <w:rPr>
          <w:rFonts w:ascii="Times New Roman" w:hAnsi="Times New Roman"/>
          <w:sz w:val="24"/>
          <w:szCs w:val="24"/>
        </w:rPr>
        <w:t>Огонь, вода и газ. Чтобы путь был счастливым. Дорожные знаки. Опасные места. Природа и наша безопасность. Экологическая безопасность.</w:t>
      </w:r>
    </w:p>
    <w:p w:rsidR="007048AB" w:rsidRPr="007048AB" w:rsidRDefault="007048AB" w:rsidP="007048AB">
      <w:pPr>
        <w:spacing w:line="240" w:lineRule="auto"/>
        <w:rPr>
          <w:rFonts w:ascii="Times New Roman" w:hAnsi="Times New Roman"/>
          <w:b/>
          <w:sz w:val="24"/>
          <w:szCs w:val="24"/>
          <w:lang w:val="tt-RU"/>
        </w:rPr>
      </w:pPr>
      <w:r w:rsidRPr="007048AB">
        <w:rPr>
          <w:rFonts w:ascii="Times New Roman" w:hAnsi="Times New Roman"/>
          <w:b/>
          <w:sz w:val="24"/>
          <w:szCs w:val="24"/>
        </w:rPr>
        <w:t>Чему учит экономика (12 ч)</w:t>
      </w:r>
    </w:p>
    <w:p w:rsidR="007048AB" w:rsidRPr="007048AB" w:rsidRDefault="007048AB" w:rsidP="007048AB">
      <w:pPr>
        <w:spacing w:line="240" w:lineRule="auto"/>
        <w:rPr>
          <w:rFonts w:ascii="Times New Roman" w:hAnsi="Times New Roman"/>
          <w:sz w:val="24"/>
          <w:szCs w:val="24"/>
          <w:lang w:val="tt-RU"/>
        </w:rPr>
      </w:pPr>
      <w:r w:rsidRPr="007048AB">
        <w:rPr>
          <w:rFonts w:ascii="Times New Roman" w:hAnsi="Times New Roman"/>
          <w:sz w:val="24"/>
          <w:szCs w:val="24"/>
        </w:rPr>
        <w:t>Для чего нужна экономика. Природные богатства и труд людей – основа экономики. Полезные ископаемые. Растениеводство. Животноводство. Какая бывает промышленность. Что такое деньги. Государственный бюджет. Семейный бюджет. Экономика и экология.</w:t>
      </w:r>
    </w:p>
    <w:p w:rsidR="007048AB" w:rsidRPr="007048AB" w:rsidRDefault="007048AB" w:rsidP="007048AB">
      <w:pPr>
        <w:spacing w:line="240" w:lineRule="auto"/>
        <w:rPr>
          <w:rFonts w:ascii="Times New Roman" w:hAnsi="Times New Roman"/>
          <w:b/>
          <w:sz w:val="24"/>
          <w:szCs w:val="24"/>
          <w:lang w:val="tt-RU"/>
        </w:rPr>
      </w:pPr>
      <w:r w:rsidRPr="007048AB">
        <w:rPr>
          <w:rFonts w:ascii="Times New Roman" w:hAnsi="Times New Roman"/>
          <w:b/>
          <w:sz w:val="24"/>
          <w:szCs w:val="24"/>
        </w:rPr>
        <w:t>Путешествия по городам и странам (15 ч)</w:t>
      </w:r>
    </w:p>
    <w:p w:rsidR="007048AB" w:rsidRPr="007048AB" w:rsidRDefault="007048AB" w:rsidP="007048AB">
      <w:pPr>
        <w:spacing w:line="240" w:lineRule="auto"/>
        <w:rPr>
          <w:rFonts w:ascii="Times New Roman" w:hAnsi="Times New Roman"/>
          <w:sz w:val="24"/>
          <w:szCs w:val="24"/>
          <w:lang w:val="tt-RU"/>
        </w:rPr>
      </w:pPr>
      <w:r w:rsidRPr="007048AB">
        <w:rPr>
          <w:rFonts w:ascii="Times New Roman" w:hAnsi="Times New Roman"/>
          <w:sz w:val="24"/>
          <w:szCs w:val="24"/>
        </w:rPr>
        <w:t>Золотое кольцо России. Наши ближайшие соседи. На севере Европы. Что такое Бенилюкс. В центре Европы. По Франции и Великобритании. На юге Европы. По знаменитым местам мира.</w:t>
      </w:r>
    </w:p>
    <w:p w:rsidR="007048AB" w:rsidRPr="007048AB" w:rsidRDefault="007048AB" w:rsidP="007048AB">
      <w:pPr>
        <w:spacing w:line="240" w:lineRule="auto"/>
        <w:jc w:val="center"/>
        <w:rPr>
          <w:rFonts w:ascii="Times New Roman" w:hAnsi="Times New Roman"/>
          <w:b/>
          <w:sz w:val="24"/>
          <w:szCs w:val="24"/>
          <w:lang w:val="tt-RU"/>
        </w:rPr>
      </w:pPr>
      <w:r w:rsidRPr="007048AB">
        <w:rPr>
          <w:rFonts w:ascii="Times New Roman" w:hAnsi="Times New Roman"/>
          <w:b/>
          <w:sz w:val="24"/>
          <w:szCs w:val="24"/>
        </w:rPr>
        <w:t>4 КЛАСС (68 ч)</w:t>
      </w:r>
    </w:p>
    <w:p w:rsidR="007048AB" w:rsidRPr="007048AB" w:rsidRDefault="007048AB" w:rsidP="007048AB">
      <w:pPr>
        <w:spacing w:line="240" w:lineRule="auto"/>
        <w:rPr>
          <w:rFonts w:ascii="Times New Roman" w:hAnsi="Times New Roman"/>
          <w:b/>
          <w:sz w:val="24"/>
          <w:szCs w:val="24"/>
          <w:lang w:val="tt-RU"/>
        </w:rPr>
      </w:pPr>
      <w:r w:rsidRPr="007048AB">
        <w:rPr>
          <w:rFonts w:ascii="Times New Roman" w:hAnsi="Times New Roman"/>
          <w:b/>
          <w:sz w:val="24"/>
          <w:szCs w:val="24"/>
        </w:rPr>
        <w:t>Земля и человечество (9 ч)</w:t>
      </w:r>
    </w:p>
    <w:p w:rsidR="007048AB" w:rsidRPr="007048AB" w:rsidRDefault="007048AB" w:rsidP="007048AB">
      <w:pPr>
        <w:spacing w:line="240" w:lineRule="auto"/>
        <w:rPr>
          <w:rFonts w:ascii="Times New Roman" w:hAnsi="Times New Roman"/>
          <w:sz w:val="24"/>
          <w:szCs w:val="24"/>
          <w:lang w:val="tt-RU"/>
        </w:rPr>
      </w:pPr>
      <w:r w:rsidRPr="007048AB">
        <w:rPr>
          <w:rFonts w:ascii="Times New Roman" w:hAnsi="Times New Roman"/>
          <w:sz w:val="24"/>
          <w:szCs w:val="24"/>
        </w:rPr>
        <w:t>Мир глазами астронома. Планеты Солнечной системы. Звездное небо – Великая книга Природы. Мир глазами географа. Мир глазами историка. Когда и где? Мир глазами эколога. Сокровища Земли под охраной человечества.</w:t>
      </w:r>
    </w:p>
    <w:p w:rsidR="007048AB" w:rsidRPr="007048AB" w:rsidRDefault="007048AB" w:rsidP="007048AB">
      <w:pPr>
        <w:spacing w:line="240" w:lineRule="auto"/>
        <w:rPr>
          <w:rFonts w:ascii="Times New Roman" w:hAnsi="Times New Roman"/>
          <w:b/>
          <w:sz w:val="24"/>
          <w:szCs w:val="24"/>
          <w:lang w:val="tt-RU"/>
        </w:rPr>
      </w:pPr>
      <w:r w:rsidRPr="007048AB">
        <w:rPr>
          <w:rFonts w:ascii="Times New Roman" w:hAnsi="Times New Roman"/>
          <w:b/>
          <w:sz w:val="24"/>
          <w:szCs w:val="24"/>
        </w:rPr>
        <w:t>Природа России (10 ч)</w:t>
      </w:r>
    </w:p>
    <w:p w:rsidR="007048AB" w:rsidRPr="007048AB" w:rsidRDefault="007048AB" w:rsidP="007048AB">
      <w:pPr>
        <w:spacing w:line="240" w:lineRule="auto"/>
        <w:rPr>
          <w:rFonts w:ascii="Times New Roman" w:hAnsi="Times New Roman"/>
          <w:sz w:val="24"/>
          <w:szCs w:val="24"/>
          <w:lang w:val="tt-RU"/>
        </w:rPr>
      </w:pPr>
      <w:r w:rsidRPr="007048AB">
        <w:rPr>
          <w:rFonts w:ascii="Times New Roman" w:hAnsi="Times New Roman"/>
          <w:sz w:val="24"/>
          <w:szCs w:val="24"/>
        </w:rPr>
        <w:t>Равнины и горы России. Моря, озёра и реки России. Природные зоны России. Зона арктических пустынь. Тундра. Леса России. Лес и человек. Зона степей. Пустыни. У Черного моря.</w:t>
      </w:r>
    </w:p>
    <w:p w:rsidR="007048AB" w:rsidRPr="007048AB" w:rsidRDefault="007048AB" w:rsidP="007048AB">
      <w:pPr>
        <w:spacing w:line="240" w:lineRule="auto"/>
        <w:rPr>
          <w:rFonts w:ascii="Times New Roman" w:hAnsi="Times New Roman"/>
          <w:b/>
          <w:sz w:val="24"/>
          <w:szCs w:val="24"/>
          <w:lang w:val="tt-RU"/>
        </w:rPr>
      </w:pPr>
      <w:r w:rsidRPr="007048AB">
        <w:rPr>
          <w:rFonts w:ascii="Times New Roman" w:hAnsi="Times New Roman"/>
          <w:b/>
          <w:sz w:val="24"/>
          <w:szCs w:val="24"/>
        </w:rPr>
        <w:lastRenderedPageBreak/>
        <w:t>Родной край – часть большой страны (14 ч)</w:t>
      </w:r>
    </w:p>
    <w:p w:rsidR="007048AB" w:rsidRPr="007048AB" w:rsidRDefault="007048AB" w:rsidP="007048AB">
      <w:pPr>
        <w:spacing w:line="240" w:lineRule="auto"/>
        <w:rPr>
          <w:rFonts w:ascii="Times New Roman" w:hAnsi="Times New Roman"/>
          <w:sz w:val="24"/>
          <w:szCs w:val="24"/>
          <w:lang w:val="tt-RU"/>
        </w:rPr>
      </w:pPr>
      <w:r w:rsidRPr="007048AB">
        <w:rPr>
          <w:rFonts w:ascii="Times New Roman" w:hAnsi="Times New Roman"/>
          <w:sz w:val="24"/>
          <w:szCs w:val="24"/>
        </w:rPr>
        <w:t>Наш край. Поверхность нашего края. Водные богатства нашего края. Наши подземные богатства. Земля – кормилица. Жизнь леса. Жизнь луга. Жизнь в пресных водах. Растениеводство в нашем крае. Животноводство в нашем крае. Наш край. Поверхность нашего края. Водные богатства нашего края. Наши подземные богатства. Земля – кормилица. Жизнь леса. Жизнь луга. Жизнь в пресных водах. Растениеводство в нашем крае. Животноводство в нашем крае.</w:t>
      </w:r>
    </w:p>
    <w:p w:rsidR="007048AB" w:rsidRPr="007048AB" w:rsidRDefault="007048AB" w:rsidP="007048AB">
      <w:pPr>
        <w:spacing w:line="240" w:lineRule="auto"/>
        <w:rPr>
          <w:rFonts w:ascii="Times New Roman" w:hAnsi="Times New Roman"/>
          <w:b/>
          <w:sz w:val="24"/>
          <w:szCs w:val="24"/>
          <w:lang w:val="tt-RU"/>
        </w:rPr>
      </w:pPr>
      <w:r w:rsidRPr="007048AB">
        <w:rPr>
          <w:rFonts w:ascii="Times New Roman" w:hAnsi="Times New Roman"/>
          <w:b/>
          <w:sz w:val="24"/>
          <w:szCs w:val="24"/>
        </w:rPr>
        <w:t>Страницы всемирной истории (5 ч)</w:t>
      </w:r>
    </w:p>
    <w:p w:rsidR="007048AB" w:rsidRPr="007048AB" w:rsidRDefault="007048AB" w:rsidP="007048AB">
      <w:pPr>
        <w:spacing w:line="240" w:lineRule="auto"/>
        <w:rPr>
          <w:rFonts w:ascii="Times New Roman" w:hAnsi="Times New Roman"/>
          <w:sz w:val="24"/>
          <w:szCs w:val="24"/>
        </w:rPr>
      </w:pPr>
      <w:r w:rsidRPr="007048AB">
        <w:rPr>
          <w:rFonts w:ascii="Times New Roman" w:hAnsi="Times New Roman"/>
          <w:sz w:val="24"/>
          <w:szCs w:val="24"/>
        </w:rPr>
        <w:t>Начало истории человечества. Мир древности: далекий и близкий. Средние века: время рыцарей и замков. Новое время: встреча Европы и Америки. Новейшее время: история продолжается сегодня.</w:t>
      </w:r>
    </w:p>
    <w:p w:rsidR="007048AB" w:rsidRPr="007048AB" w:rsidRDefault="007048AB" w:rsidP="007048AB">
      <w:pPr>
        <w:spacing w:line="240" w:lineRule="auto"/>
        <w:rPr>
          <w:rFonts w:ascii="Times New Roman" w:hAnsi="Times New Roman"/>
          <w:b/>
          <w:sz w:val="24"/>
          <w:szCs w:val="24"/>
        </w:rPr>
      </w:pPr>
      <w:r w:rsidRPr="007048AB">
        <w:rPr>
          <w:rFonts w:ascii="Times New Roman" w:hAnsi="Times New Roman"/>
          <w:b/>
          <w:sz w:val="24"/>
          <w:szCs w:val="24"/>
        </w:rPr>
        <w:t xml:space="preserve"> Страницы истории России (21 ч)</w:t>
      </w:r>
    </w:p>
    <w:p w:rsidR="007048AB" w:rsidRPr="007048AB" w:rsidRDefault="007048AB" w:rsidP="007048AB">
      <w:pPr>
        <w:spacing w:line="240" w:lineRule="auto"/>
        <w:rPr>
          <w:rFonts w:ascii="Times New Roman" w:hAnsi="Times New Roman"/>
          <w:b/>
          <w:sz w:val="24"/>
          <w:szCs w:val="24"/>
          <w:lang w:val="tt-RU"/>
        </w:rPr>
      </w:pPr>
      <w:r w:rsidRPr="007048AB">
        <w:rPr>
          <w:rFonts w:ascii="Times New Roman" w:hAnsi="Times New Roman"/>
          <w:sz w:val="24"/>
          <w:szCs w:val="24"/>
        </w:rPr>
        <w:t>Жизнь древних славян. Во времена Древней Руси. Страна городов. Из книжной сокровищницы Древней Руси. Трудные времена на Русской земле. Русь расправляет крылья. Куликовская битва. Иван Третий. Мастера печатных дел. Патриоты России. Петр Великий. Михаил Васильевич Ломоносов. Екатерина Великая. Отечественная война 1812 года.</w:t>
      </w:r>
      <w:r w:rsidRPr="007048AB">
        <w:t xml:space="preserve"> </w:t>
      </w:r>
      <w:r w:rsidRPr="007048AB">
        <w:rPr>
          <w:rFonts w:ascii="Times New Roman" w:hAnsi="Times New Roman"/>
          <w:sz w:val="24"/>
          <w:szCs w:val="24"/>
        </w:rPr>
        <w:t>Страницы истории 19 века. Россия вступает в 20 век. Страницы истории 1920 – 1930-х годов. Великая война и великая Победа. Страна, открывшая путь в космос.</w:t>
      </w:r>
    </w:p>
    <w:p w:rsidR="007048AB" w:rsidRPr="007048AB" w:rsidRDefault="007048AB" w:rsidP="007048AB">
      <w:pPr>
        <w:spacing w:line="240" w:lineRule="auto"/>
        <w:rPr>
          <w:rFonts w:ascii="Times New Roman" w:hAnsi="Times New Roman"/>
          <w:sz w:val="24"/>
          <w:szCs w:val="24"/>
          <w:lang w:val="tt-RU"/>
        </w:rPr>
      </w:pPr>
      <w:r w:rsidRPr="007048AB">
        <w:rPr>
          <w:rFonts w:ascii="Times New Roman" w:hAnsi="Times New Roman"/>
          <w:b/>
          <w:sz w:val="24"/>
          <w:szCs w:val="24"/>
        </w:rPr>
        <w:t>Современная Россия (9 ч)</w:t>
      </w:r>
    </w:p>
    <w:p w:rsidR="007048AB" w:rsidRPr="007048AB" w:rsidRDefault="007048AB" w:rsidP="007048AB">
      <w:pPr>
        <w:spacing w:line="240" w:lineRule="auto"/>
        <w:rPr>
          <w:rFonts w:ascii="Times New Roman" w:hAnsi="Times New Roman"/>
          <w:sz w:val="24"/>
          <w:szCs w:val="24"/>
        </w:rPr>
      </w:pPr>
      <w:r w:rsidRPr="007048AB">
        <w:rPr>
          <w:rFonts w:ascii="Times New Roman" w:hAnsi="Times New Roman"/>
          <w:sz w:val="24"/>
          <w:szCs w:val="24"/>
        </w:rPr>
        <w:t>Основной закон России и права человека. Мы – граждане России. Славные символы России. Такие разные праздники. Путешествие по России.</w:t>
      </w:r>
    </w:p>
    <w:p w:rsidR="007048AB" w:rsidRPr="007048AB" w:rsidRDefault="007048AB" w:rsidP="007048AB">
      <w:pPr>
        <w:autoSpaceDE w:val="0"/>
        <w:autoSpaceDN w:val="0"/>
        <w:adjustRightInd w:val="0"/>
        <w:spacing w:after="0" w:line="240" w:lineRule="auto"/>
        <w:jc w:val="center"/>
        <w:rPr>
          <w:rFonts w:ascii="Times New Roman" w:hAnsi="Times New Roman"/>
          <w:b/>
          <w:bCs/>
          <w:sz w:val="27"/>
          <w:szCs w:val="27"/>
        </w:rPr>
      </w:pPr>
    </w:p>
    <w:p w:rsidR="007048AB" w:rsidRPr="007048AB" w:rsidRDefault="007048AB" w:rsidP="007048AB">
      <w:pPr>
        <w:autoSpaceDE w:val="0"/>
        <w:autoSpaceDN w:val="0"/>
        <w:adjustRightInd w:val="0"/>
        <w:spacing w:after="0" w:line="240" w:lineRule="auto"/>
        <w:jc w:val="center"/>
        <w:rPr>
          <w:rFonts w:ascii="Times New Roman" w:hAnsi="Times New Roman"/>
          <w:b/>
          <w:bCs/>
          <w:sz w:val="27"/>
          <w:szCs w:val="27"/>
        </w:rPr>
      </w:pPr>
      <w:r w:rsidRPr="007048AB">
        <w:rPr>
          <w:rFonts w:ascii="Times New Roman" w:hAnsi="Times New Roman"/>
          <w:b/>
          <w:bCs/>
          <w:sz w:val="27"/>
          <w:szCs w:val="27"/>
        </w:rPr>
        <w:t>3. Тематическое планирование с указанием количества часов, отводимых</w:t>
      </w:r>
    </w:p>
    <w:p w:rsidR="007048AB" w:rsidRPr="007048AB" w:rsidRDefault="007048AB" w:rsidP="007048AB">
      <w:pPr>
        <w:spacing w:line="240" w:lineRule="auto"/>
        <w:jc w:val="center"/>
        <w:rPr>
          <w:rFonts w:ascii="Times New Roman" w:hAnsi="Times New Roman"/>
          <w:sz w:val="28"/>
          <w:szCs w:val="28"/>
          <w:lang w:val="tt-RU"/>
        </w:rPr>
      </w:pPr>
      <w:r w:rsidRPr="007048AB">
        <w:rPr>
          <w:rFonts w:ascii="Times New Roman" w:hAnsi="Times New Roman"/>
          <w:b/>
          <w:bCs/>
          <w:sz w:val="27"/>
          <w:szCs w:val="27"/>
        </w:rPr>
        <w:t>на освоения каждой темы</w:t>
      </w:r>
    </w:p>
    <w:tbl>
      <w:tblPr>
        <w:tblpPr w:leftFromText="180" w:rightFromText="180" w:vertAnchor="text" w:horzAnchor="margin" w:tblpY="10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9"/>
        <w:gridCol w:w="1313"/>
        <w:gridCol w:w="1701"/>
        <w:gridCol w:w="1701"/>
        <w:gridCol w:w="1843"/>
      </w:tblGrid>
      <w:tr w:rsidR="007048AB" w:rsidRPr="007048AB" w:rsidTr="009905EC">
        <w:trPr>
          <w:trHeight w:val="270"/>
        </w:trPr>
        <w:tc>
          <w:tcPr>
            <w:tcW w:w="8009" w:type="dxa"/>
            <w:vMerge w:val="restart"/>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line="240" w:lineRule="auto"/>
              <w:jc w:val="center"/>
              <w:rPr>
                <w:rFonts w:ascii="Times New Roman" w:hAnsi="Times New Roman"/>
                <w:b/>
                <w:sz w:val="24"/>
                <w:szCs w:val="24"/>
              </w:rPr>
            </w:pPr>
          </w:p>
          <w:p w:rsidR="007048AB" w:rsidRPr="007048AB" w:rsidRDefault="007048AB" w:rsidP="007048AB">
            <w:pPr>
              <w:spacing w:line="240" w:lineRule="auto"/>
              <w:jc w:val="center"/>
              <w:rPr>
                <w:rFonts w:ascii="Times New Roman" w:hAnsi="Times New Roman"/>
                <w:sz w:val="24"/>
                <w:szCs w:val="24"/>
              </w:rPr>
            </w:pPr>
            <w:r w:rsidRPr="007048AB">
              <w:rPr>
                <w:rFonts w:ascii="Times New Roman" w:hAnsi="Times New Roman"/>
                <w:b/>
                <w:sz w:val="24"/>
                <w:szCs w:val="24"/>
              </w:rPr>
              <w:t>Раздел</w:t>
            </w:r>
            <w:r w:rsidRPr="007048AB">
              <w:rPr>
                <w:rFonts w:ascii="Times New Roman" w:hAnsi="Times New Roman"/>
                <w:b/>
                <w:sz w:val="24"/>
                <w:szCs w:val="24"/>
                <w:lang w:val="tt-RU"/>
              </w:rPr>
              <w:t xml:space="preserve"> </w:t>
            </w:r>
            <w:r w:rsidRPr="007048AB">
              <w:rPr>
                <w:rFonts w:ascii="Times New Roman" w:hAnsi="Times New Roman"/>
                <w:b/>
                <w:sz w:val="24"/>
                <w:szCs w:val="24"/>
              </w:rPr>
              <w:t>(</w:t>
            </w:r>
            <w:proofErr w:type="gramStart"/>
            <w:r w:rsidRPr="007048AB">
              <w:rPr>
                <w:rFonts w:ascii="Times New Roman" w:hAnsi="Times New Roman"/>
                <w:b/>
                <w:sz w:val="24"/>
                <w:szCs w:val="24"/>
              </w:rPr>
              <w:t>ч</w:t>
            </w:r>
            <w:proofErr w:type="gramEnd"/>
            <w:r w:rsidRPr="007048AB">
              <w:rPr>
                <w:rFonts w:ascii="Times New Roman" w:hAnsi="Times New Roman"/>
                <w:b/>
                <w:sz w:val="24"/>
                <w:szCs w:val="24"/>
                <w:lang w:val="tt-RU"/>
              </w:rPr>
              <w:t>.</w:t>
            </w:r>
            <w:r w:rsidRPr="007048AB">
              <w:rPr>
                <w:rFonts w:ascii="Times New Roman" w:hAnsi="Times New Roman"/>
                <w:b/>
                <w:sz w:val="24"/>
                <w:szCs w:val="24"/>
              </w:rPr>
              <w:t>)</w:t>
            </w:r>
          </w:p>
        </w:tc>
        <w:tc>
          <w:tcPr>
            <w:tcW w:w="6558" w:type="dxa"/>
            <w:gridSpan w:val="4"/>
            <w:tcBorders>
              <w:top w:val="single" w:sz="4" w:space="0" w:color="auto"/>
              <w:left w:val="single" w:sz="4" w:space="0" w:color="auto"/>
              <w:bottom w:val="single" w:sz="4" w:space="0" w:color="auto"/>
              <w:right w:val="single" w:sz="4" w:space="0" w:color="auto"/>
            </w:tcBorders>
            <w:hideMark/>
          </w:tcPr>
          <w:p w:rsidR="007048AB" w:rsidRPr="007048AB" w:rsidRDefault="007048AB" w:rsidP="007048AB">
            <w:pPr>
              <w:spacing w:line="240" w:lineRule="auto"/>
              <w:jc w:val="center"/>
              <w:rPr>
                <w:rFonts w:ascii="Times New Roman" w:hAnsi="Times New Roman"/>
                <w:b/>
                <w:sz w:val="24"/>
                <w:szCs w:val="24"/>
              </w:rPr>
            </w:pPr>
            <w:r w:rsidRPr="007048AB">
              <w:rPr>
                <w:rFonts w:ascii="Times New Roman" w:hAnsi="Times New Roman"/>
                <w:b/>
                <w:sz w:val="24"/>
                <w:szCs w:val="24"/>
              </w:rPr>
              <w:t>Клас</w:t>
            </w:r>
            <w:proofErr w:type="gramStart"/>
            <w:r w:rsidRPr="007048AB">
              <w:rPr>
                <w:rFonts w:ascii="Times New Roman" w:hAnsi="Times New Roman"/>
                <w:b/>
                <w:sz w:val="24"/>
                <w:szCs w:val="24"/>
              </w:rPr>
              <w:t>с(</w:t>
            </w:r>
            <w:proofErr w:type="gramEnd"/>
            <w:r w:rsidRPr="007048AB">
              <w:rPr>
                <w:rFonts w:ascii="Times New Roman" w:hAnsi="Times New Roman"/>
                <w:b/>
                <w:sz w:val="24"/>
                <w:szCs w:val="24"/>
              </w:rPr>
              <w:t>ч.)</w:t>
            </w:r>
          </w:p>
        </w:tc>
      </w:tr>
      <w:tr w:rsidR="007048AB" w:rsidRPr="007048AB" w:rsidTr="009905EC">
        <w:trPr>
          <w:trHeight w:val="210"/>
        </w:trPr>
        <w:tc>
          <w:tcPr>
            <w:tcW w:w="8009" w:type="dxa"/>
            <w:vMerge/>
            <w:tcBorders>
              <w:top w:val="single" w:sz="4" w:space="0" w:color="auto"/>
              <w:left w:val="single" w:sz="4" w:space="0" w:color="auto"/>
              <w:bottom w:val="single" w:sz="4" w:space="0" w:color="auto"/>
              <w:right w:val="single" w:sz="4" w:space="0" w:color="auto"/>
            </w:tcBorders>
            <w:vAlign w:val="center"/>
            <w:hideMark/>
          </w:tcPr>
          <w:p w:rsidR="007048AB" w:rsidRPr="007048AB" w:rsidRDefault="007048AB" w:rsidP="007048AB">
            <w:pPr>
              <w:spacing w:line="240" w:lineRule="auto"/>
              <w:rPr>
                <w:rFonts w:ascii="Times New Roman" w:hAnsi="Times New Roman"/>
                <w:sz w:val="24"/>
                <w:szCs w:val="24"/>
              </w:rPr>
            </w:pPr>
          </w:p>
        </w:tc>
        <w:tc>
          <w:tcPr>
            <w:tcW w:w="1313" w:type="dxa"/>
            <w:tcBorders>
              <w:top w:val="single" w:sz="4" w:space="0" w:color="auto"/>
              <w:left w:val="single" w:sz="4" w:space="0" w:color="auto"/>
              <w:bottom w:val="single" w:sz="4" w:space="0" w:color="auto"/>
              <w:right w:val="single" w:sz="4" w:space="0" w:color="auto"/>
            </w:tcBorders>
            <w:hideMark/>
          </w:tcPr>
          <w:p w:rsidR="007048AB" w:rsidRPr="007048AB" w:rsidRDefault="007048AB" w:rsidP="007048AB">
            <w:pPr>
              <w:spacing w:line="240" w:lineRule="auto"/>
              <w:jc w:val="both"/>
              <w:rPr>
                <w:rFonts w:ascii="Times New Roman" w:hAnsi="Times New Roman"/>
                <w:sz w:val="24"/>
                <w:szCs w:val="24"/>
              </w:rPr>
            </w:pPr>
            <w:r w:rsidRPr="007048AB">
              <w:rPr>
                <w:rFonts w:ascii="Times New Roman" w:hAnsi="Times New Roman"/>
                <w:sz w:val="24"/>
                <w:szCs w:val="24"/>
              </w:rPr>
              <w:t>1кл</w:t>
            </w:r>
          </w:p>
        </w:tc>
        <w:tc>
          <w:tcPr>
            <w:tcW w:w="1701" w:type="dxa"/>
            <w:tcBorders>
              <w:top w:val="single" w:sz="4" w:space="0" w:color="auto"/>
              <w:left w:val="single" w:sz="4" w:space="0" w:color="auto"/>
              <w:bottom w:val="single" w:sz="4" w:space="0" w:color="auto"/>
              <w:right w:val="single" w:sz="4" w:space="0" w:color="auto"/>
            </w:tcBorders>
            <w:hideMark/>
          </w:tcPr>
          <w:p w:rsidR="007048AB" w:rsidRPr="007048AB" w:rsidRDefault="007048AB" w:rsidP="007048AB">
            <w:pPr>
              <w:spacing w:line="240" w:lineRule="auto"/>
              <w:jc w:val="both"/>
              <w:rPr>
                <w:rFonts w:ascii="Times New Roman" w:hAnsi="Times New Roman"/>
                <w:sz w:val="24"/>
                <w:szCs w:val="24"/>
              </w:rPr>
            </w:pPr>
            <w:r w:rsidRPr="007048AB">
              <w:rPr>
                <w:rFonts w:ascii="Times New Roman" w:hAnsi="Times New Roman"/>
                <w:sz w:val="24"/>
                <w:szCs w:val="24"/>
              </w:rPr>
              <w:t>2кл</w:t>
            </w:r>
          </w:p>
        </w:tc>
        <w:tc>
          <w:tcPr>
            <w:tcW w:w="1701" w:type="dxa"/>
            <w:tcBorders>
              <w:top w:val="single" w:sz="4" w:space="0" w:color="auto"/>
              <w:left w:val="single" w:sz="4" w:space="0" w:color="auto"/>
              <w:bottom w:val="single" w:sz="4" w:space="0" w:color="auto"/>
              <w:right w:val="single" w:sz="4" w:space="0" w:color="auto"/>
            </w:tcBorders>
            <w:hideMark/>
          </w:tcPr>
          <w:p w:rsidR="007048AB" w:rsidRPr="007048AB" w:rsidRDefault="007048AB" w:rsidP="007048AB">
            <w:pPr>
              <w:spacing w:line="240" w:lineRule="auto"/>
              <w:jc w:val="both"/>
              <w:rPr>
                <w:rFonts w:ascii="Times New Roman" w:hAnsi="Times New Roman"/>
                <w:sz w:val="24"/>
                <w:szCs w:val="24"/>
              </w:rPr>
            </w:pPr>
            <w:r w:rsidRPr="007048AB">
              <w:rPr>
                <w:rFonts w:ascii="Times New Roman" w:hAnsi="Times New Roman"/>
                <w:sz w:val="24"/>
                <w:szCs w:val="24"/>
              </w:rPr>
              <w:t>3кл</w:t>
            </w:r>
          </w:p>
        </w:tc>
        <w:tc>
          <w:tcPr>
            <w:tcW w:w="1843" w:type="dxa"/>
            <w:tcBorders>
              <w:top w:val="single" w:sz="4" w:space="0" w:color="auto"/>
              <w:left w:val="single" w:sz="4" w:space="0" w:color="auto"/>
              <w:bottom w:val="single" w:sz="4" w:space="0" w:color="auto"/>
              <w:right w:val="single" w:sz="4" w:space="0" w:color="auto"/>
            </w:tcBorders>
            <w:hideMark/>
          </w:tcPr>
          <w:p w:rsidR="007048AB" w:rsidRPr="007048AB" w:rsidRDefault="007048AB" w:rsidP="007048AB">
            <w:pPr>
              <w:spacing w:line="240" w:lineRule="auto"/>
              <w:jc w:val="both"/>
              <w:rPr>
                <w:rFonts w:ascii="Times New Roman" w:hAnsi="Times New Roman"/>
                <w:sz w:val="24"/>
                <w:szCs w:val="24"/>
              </w:rPr>
            </w:pPr>
            <w:r w:rsidRPr="007048AB">
              <w:rPr>
                <w:rFonts w:ascii="Times New Roman" w:hAnsi="Times New Roman"/>
                <w:sz w:val="24"/>
                <w:szCs w:val="24"/>
              </w:rPr>
              <w:t>4кл</w:t>
            </w:r>
          </w:p>
        </w:tc>
      </w:tr>
      <w:tr w:rsidR="007048AB" w:rsidRPr="007048AB" w:rsidTr="009905EC">
        <w:tc>
          <w:tcPr>
            <w:tcW w:w="8009"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line="240" w:lineRule="auto"/>
              <w:jc w:val="both"/>
              <w:rPr>
                <w:rFonts w:ascii="Times New Roman" w:hAnsi="Times New Roman"/>
                <w:sz w:val="24"/>
                <w:szCs w:val="24"/>
              </w:rPr>
            </w:pPr>
            <w:r w:rsidRPr="007048AB">
              <w:rPr>
                <w:rFonts w:ascii="Times New Roman" w:hAnsi="Times New Roman"/>
                <w:sz w:val="24"/>
                <w:szCs w:val="24"/>
              </w:rPr>
              <w:t>Что и Кто? (20 ч)</w:t>
            </w:r>
          </w:p>
        </w:tc>
        <w:tc>
          <w:tcPr>
            <w:tcW w:w="1313"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line="240" w:lineRule="auto"/>
              <w:jc w:val="both"/>
              <w:rPr>
                <w:rFonts w:ascii="Times New Roman" w:hAnsi="Times New Roman"/>
                <w:sz w:val="24"/>
                <w:szCs w:val="24"/>
              </w:rPr>
            </w:pPr>
            <w:r w:rsidRPr="007048AB">
              <w:rPr>
                <w:rFonts w:ascii="Times New Roman" w:hAnsi="Times New Roman"/>
                <w:sz w:val="24"/>
                <w:szCs w:val="24"/>
              </w:rPr>
              <w:t>20</w:t>
            </w:r>
          </w:p>
        </w:tc>
        <w:tc>
          <w:tcPr>
            <w:tcW w:w="1701"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line="240" w:lineRule="auto"/>
              <w:jc w:val="both"/>
              <w:rPr>
                <w:rFonts w:ascii="Times New Roman" w:hAnsi="Times New Roman"/>
                <w:sz w:val="24"/>
                <w:szCs w:val="24"/>
              </w:rPr>
            </w:pPr>
            <w:r w:rsidRPr="007048AB">
              <w:rPr>
                <w:rFonts w:ascii="Times New Roman" w:hAnsi="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line="240" w:lineRule="auto"/>
              <w:jc w:val="both"/>
              <w:rPr>
                <w:rFonts w:ascii="Times New Roman" w:hAnsi="Times New Roman"/>
                <w:sz w:val="24"/>
                <w:szCs w:val="24"/>
              </w:rPr>
            </w:pPr>
            <w:r w:rsidRPr="007048AB">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line="240" w:lineRule="auto"/>
              <w:jc w:val="both"/>
              <w:rPr>
                <w:rFonts w:ascii="Times New Roman" w:hAnsi="Times New Roman"/>
                <w:sz w:val="24"/>
                <w:szCs w:val="24"/>
              </w:rPr>
            </w:pPr>
            <w:r w:rsidRPr="007048AB">
              <w:rPr>
                <w:rFonts w:ascii="Times New Roman" w:hAnsi="Times New Roman"/>
                <w:sz w:val="24"/>
                <w:szCs w:val="24"/>
              </w:rPr>
              <w:t>-</w:t>
            </w:r>
          </w:p>
        </w:tc>
      </w:tr>
      <w:tr w:rsidR="007048AB" w:rsidRPr="007048AB" w:rsidTr="009905EC">
        <w:tc>
          <w:tcPr>
            <w:tcW w:w="8009"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line="240" w:lineRule="auto"/>
              <w:jc w:val="both"/>
              <w:rPr>
                <w:rFonts w:ascii="Times New Roman" w:eastAsia="Times New Roman" w:hAnsi="Times New Roman"/>
                <w:sz w:val="24"/>
                <w:szCs w:val="24"/>
                <w:lang w:eastAsia="ru-RU"/>
              </w:rPr>
            </w:pPr>
            <w:r w:rsidRPr="007048AB">
              <w:rPr>
                <w:rFonts w:ascii="Times New Roman" w:hAnsi="Times New Roman"/>
                <w:sz w:val="24"/>
                <w:szCs w:val="24"/>
              </w:rPr>
              <w:lastRenderedPageBreak/>
              <w:t>Как, откуда и куда? (12 ч)</w:t>
            </w:r>
          </w:p>
        </w:tc>
        <w:tc>
          <w:tcPr>
            <w:tcW w:w="1313"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line="240" w:lineRule="auto"/>
              <w:jc w:val="both"/>
              <w:rPr>
                <w:rFonts w:ascii="Times New Roman" w:hAnsi="Times New Roman"/>
                <w:sz w:val="24"/>
                <w:szCs w:val="24"/>
              </w:rPr>
            </w:pPr>
            <w:r w:rsidRPr="007048AB">
              <w:rPr>
                <w:rFonts w:ascii="Times New Roman" w:hAnsi="Times New Roman"/>
                <w:sz w:val="24"/>
                <w:szCs w:val="24"/>
              </w:rPr>
              <w:t>12</w:t>
            </w:r>
          </w:p>
        </w:tc>
        <w:tc>
          <w:tcPr>
            <w:tcW w:w="1701"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line="240" w:lineRule="auto"/>
              <w:jc w:val="both"/>
              <w:rPr>
                <w:rFonts w:ascii="Times New Roman" w:hAnsi="Times New Roman"/>
                <w:sz w:val="24"/>
                <w:szCs w:val="24"/>
              </w:rPr>
            </w:pPr>
            <w:r w:rsidRPr="007048AB">
              <w:rPr>
                <w:rFonts w:ascii="Times New Roman" w:hAnsi="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line="240" w:lineRule="auto"/>
              <w:jc w:val="both"/>
              <w:rPr>
                <w:rFonts w:ascii="Times New Roman" w:hAnsi="Times New Roman"/>
                <w:sz w:val="24"/>
                <w:szCs w:val="24"/>
              </w:rPr>
            </w:pPr>
            <w:r w:rsidRPr="007048AB">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line="240" w:lineRule="auto"/>
              <w:jc w:val="both"/>
              <w:rPr>
                <w:rFonts w:ascii="Times New Roman" w:hAnsi="Times New Roman"/>
                <w:sz w:val="24"/>
                <w:szCs w:val="24"/>
              </w:rPr>
            </w:pPr>
            <w:r w:rsidRPr="007048AB">
              <w:rPr>
                <w:rFonts w:ascii="Times New Roman" w:hAnsi="Times New Roman"/>
                <w:sz w:val="24"/>
                <w:szCs w:val="24"/>
              </w:rPr>
              <w:t>-</w:t>
            </w:r>
          </w:p>
        </w:tc>
      </w:tr>
      <w:tr w:rsidR="007048AB" w:rsidRPr="007048AB" w:rsidTr="009905EC">
        <w:tc>
          <w:tcPr>
            <w:tcW w:w="8009"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line="240" w:lineRule="auto"/>
              <w:jc w:val="both"/>
              <w:rPr>
                <w:rFonts w:ascii="Times New Roman" w:eastAsia="Times New Roman" w:hAnsi="Times New Roman"/>
                <w:sz w:val="24"/>
                <w:szCs w:val="24"/>
                <w:lang w:eastAsia="ru-RU"/>
              </w:rPr>
            </w:pPr>
            <w:r w:rsidRPr="007048AB">
              <w:rPr>
                <w:rFonts w:ascii="Times New Roman" w:hAnsi="Times New Roman"/>
                <w:sz w:val="24"/>
                <w:szCs w:val="24"/>
              </w:rPr>
              <w:t>Где и когда (11 ч)</w:t>
            </w:r>
          </w:p>
        </w:tc>
        <w:tc>
          <w:tcPr>
            <w:tcW w:w="1313"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line="240" w:lineRule="auto"/>
              <w:jc w:val="both"/>
              <w:rPr>
                <w:rFonts w:ascii="Times New Roman" w:hAnsi="Times New Roman"/>
                <w:sz w:val="24"/>
                <w:szCs w:val="24"/>
              </w:rPr>
            </w:pPr>
            <w:r w:rsidRPr="007048AB">
              <w:rPr>
                <w:rFonts w:ascii="Times New Roman" w:hAnsi="Times New Roman"/>
                <w:sz w:val="24"/>
                <w:szCs w:val="24"/>
              </w:rPr>
              <w:t>11</w:t>
            </w:r>
          </w:p>
        </w:tc>
        <w:tc>
          <w:tcPr>
            <w:tcW w:w="1701"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line="240" w:lineRule="auto"/>
              <w:jc w:val="both"/>
              <w:rPr>
                <w:rFonts w:ascii="Times New Roman" w:hAnsi="Times New Roman"/>
                <w:sz w:val="24"/>
                <w:szCs w:val="24"/>
              </w:rPr>
            </w:pPr>
            <w:r w:rsidRPr="007048AB">
              <w:rPr>
                <w:rFonts w:ascii="Times New Roman" w:hAnsi="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line="240" w:lineRule="auto"/>
              <w:jc w:val="both"/>
              <w:rPr>
                <w:rFonts w:ascii="Times New Roman" w:hAnsi="Times New Roman"/>
                <w:sz w:val="24"/>
                <w:szCs w:val="24"/>
              </w:rPr>
            </w:pPr>
            <w:r w:rsidRPr="007048AB">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line="240" w:lineRule="auto"/>
              <w:jc w:val="both"/>
              <w:rPr>
                <w:rFonts w:ascii="Times New Roman" w:hAnsi="Times New Roman"/>
                <w:sz w:val="24"/>
                <w:szCs w:val="24"/>
              </w:rPr>
            </w:pPr>
            <w:r w:rsidRPr="007048AB">
              <w:rPr>
                <w:rFonts w:ascii="Times New Roman" w:hAnsi="Times New Roman"/>
                <w:sz w:val="24"/>
                <w:szCs w:val="24"/>
              </w:rPr>
              <w:t>-</w:t>
            </w:r>
          </w:p>
        </w:tc>
      </w:tr>
      <w:tr w:rsidR="007048AB" w:rsidRPr="007048AB" w:rsidTr="009905EC">
        <w:tc>
          <w:tcPr>
            <w:tcW w:w="8009"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line="240" w:lineRule="auto"/>
              <w:jc w:val="both"/>
              <w:rPr>
                <w:rFonts w:ascii="Times New Roman" w:hAnsi="Times New Roman"/>
                <w:sz w:val="24"/>
                <w:szCs w:val="24"/>
              </w:rPr>
            </w:pPr>
            <w:r w:rsidRPr="007048AB">
              <w:rPr>
                <w:rFonts w:ascii="Times New Roman" w:hAnsi="Times New Roman"/>
                <w:sz w:val="24"/>
                <w:szCs w:val="24"/>
              </w:rPr>
              <w:t>Почему и зачем? (23 ч)</w:t>
            </w:r>
          </w:p>
        </w:tc>
        <w:tc>
          <w:tcPr>
            <w:tcW w:w="1313"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line="240" w:lineRule="auto"/>
              <w:jc w:val="both"/>
              <w:rPr>
                <w:rFonts w:ascii="Times New Roman" w:hAnsi="Times New Roman"/>
                <w:sz w:val="24"/>
                <w:szCs w:val="24"/>
              </w:rPr>
            </w:pPr>
            <w:r w:rsidRPr="007048AB">
              <w:rPr>
                <w:rFonts w:ascii="Times New Roman" w:hAnsi="Times New Roman"/>
                <w:sz w:val="24"/>
                <w:szCs w:val="24"/>
              </w:rPr>
              <w:t>23</w:t>
            </w:r>
          </w:p>
        </w:tc>
        <w:tc>
          <w:tcPr>
            <w:tcW w:w="1701"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line="240" w:lineRule="auto"/>
              <w:jc w:val="both"/>
              <w:rPr>
                <w:rFonts w:ascii="Times New Roman" w:hAnsi="Times New Roman"/>
                <w:sz w:val="24"/>
                <w:szCs w:val="24"/>
              </w:rPr>
            </w:pPr>
            <w:r w:rsidRPr="007048AB">
              <w:rPr>
                <w:rFonts w:ascii="Times New Roman" w:hAnsi="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line="240" w:lineRule="auto"/>
              <w:jc w:val="both"/>
              <w:rPr>
                <w:rFonts w:ascii="Times New Roman" w:hAnsi="Times New Roman"/>
                <w:sz w:val="24"/>
                <w:szCs w:val="24"/>
              </w:rPr>
            </w:pPr>
            <w:r w:rsidRPr="007048AB">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line="240" w:lineRule="auto"/>
              <w:jc w:val="both"/>
              <w:rPr>
                <w:rFonts w:ascii="Times New Roman" w:hAnsi="Times New Roman"/>
                <w:sz w:val="24"/>
                <w:szCs w:val="24"/>
              </w:rPr>
            </w:pPr>
            <w:r w:rsidRPr="007048AB">
              <w:rPr>
                <w:rFonts w:ascii="Times New Roman" w:hAnsi="Times New Roman"/>
                <w:sz w:val="24"/>
                <w:szCs w:val="24"/>
              </w:rPr>
              <w:t>-</w:t>
            </w:r>
          </w:p>
        </w:tc>
      </w:tr>
      <w:tr w:rsidR="007048AB" w:rsidRPr="007048AB" w:rsidTr="009905EC">
        <w:tc>
          <w:tcPr>
            <w:tcW w:w="8009"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after="0" w:line="240" w:lineRule="auto"/>
              <w:rPr>
                <w:rFonts w:ascii="Times New Roman" w:eastAsia="Times New Roman" w:hAnsi="Times New Roman"/>
                <w:sz w:val="24"/>
                <w:szCs w:val="24"/>
                <w:lang w:eastAsia="ru-RU"/>
              </w:rPr>
            </w:pPr>
            <w:r w:rsidRPr="007048AB">
              <w:rPr>
                <w:rFonts w:ascii="Times New Roman" w:eastAsia="Times New Roman" w:hAnsi="Times New Roman"/>
                <w:sz w:val="24"/>
                <w:szCs w:val="24"/>
                <w:lang w:eastAsia="ru-RU"/>
              </w:rPr>
              <w:t xml:space="preserve"> «Где мы живём?»(4ч)</w:t>
            </w:r>
          </w:p>
        </w:tc>
        <w:tc>
          <w:tcPr>
            <w:tcW w:w="1313"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line="240" w:lineRule="auto"/>
              <w:jc w:val="both"/>
              <w:rPr>
                <w:rFonts w:ascii="Times New Roman" w:hAnsi="Times New Roman"/>
                <w:sz w:val="24"/>
                <w:szCs w:val="24"/>
              </w:rPr>
            </w:pPr>
            <w:r w:rsidRPr="007048AB">
              <w:rPr>
                <w:rFonts w:ascii="Times New Roman" w:hAnsi="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after="0" w:line="240" w:lineRule="auto"/>
              <w:jc w:val="center"/>
              <w:rPr>
                <w:rFonts w:ascii="Times New Roman" w:eastAsia="Times New Roman" w:hAnsi="Times New Roman"/>
                <w:sz w:val="24"/>
                <w:szCs w:val="24"/>
                <w:lang w:eastAsia="ru-RU"/>
              </w:rPr>
            </w:pPr>
            <w:r w:rsidRPr="007048AB">
              <w:rPr>
                <w:rFonts w:ascii="Times New Roman" w:eastAsia="Times New Roman" w:hAnsi="Times New Roman"/>
                <w:sz w:val="24"/>
                <w:szCs w:val="24"/>
                <w:lang w:eastAsia="ru-RU"/>
              </w:rPr>
              <w:t>4</w:t>
            </w:r>
          </w:p>
        </w:tc>
        <w:tc>
          <w:tcPr>
            <w:tcW w:w="1701"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line="240" w:lineRule="auto"/>
              <w:jc w:val="both"/>
              <w:rPr>
                <w:rFonts w:ascii="Times New Roman" w:hAnsi="Times New Roman"/>
                <w:sz w:val="24"/>
                <w:szCs w:val="24"/>
              </w:rPr>
            </w:pPr>
            <w:r w:rsidRPr="007048AB">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line="240" w:lineRule="auto"/>
              <w:jc w:val="both"/>
              <w:rPr>
                <w:rFonts w:ascii="Times New Roman" w:hAnsi="Times New Roman"/>
                <w:sz w:val="24"/>
                <w:szCs w:val="24"/>
              </w:rPr>
            </w:pPr>
            <w:r w:rsidRPr="007048AB">
              <w:rPr>
                <w:rFonts w:ascii="Times New Roman" w:hAnsi="Times New Roman"/>
                <w:sz w:val="24"/>
                <w:szCs w:val="24"/>
              </w:rPr>
              <w:t>-</w:t>
            </w:r>
          </w:p>
        </w:tc>
      </w:tr>
      <w:tr w:rsidR="007048AB" w:rsidRPr="007048AB" w:rsidTr="009905EC">
        <w:tc>
          <w:tcPr>
            <w:tcW w:w="8009"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after="0" w:line="240" w:lineRule="auto"/>
              <w:rPr>
                <w:rFonts w:ascii="Times New Roman" w:eastAsia="Times New Roman" w:hAnsi="Times New Roman"/>
                <w:sz w:val="24"/>
                <w:szCs w:val="24"/>
                <w:lang w:eastAsia="ru-RU"/>
              </w:rPr>
            </w:pPr>
            <w:r w:rsidRPr="007048AB">
              <w:rPr>
                <w:rFonts w:ascii="Times New Roman" w:eastAsia="Times New Roman" w:hAnsi="Times New Roman"/>
                <w:sz w:val="24"/>
                <w:szCs w:val="24"/>
                <w:lang w:eastAsia="ru-RU"/>
              </w:rPr>
              <w:t xml:space="preserve"> «Природа»(20ч)</w:t>
            </w:r>
          </w:p>
        </w:tc>
        <w:tc>
          <w:tcPr>
            <w:tcW w:w="1313"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line="240" w:lineRule="auto"/>
              <w:jc w:val="both"/>
              <w:rPr>
                <w:rFonts w:ascii="Times New Roman" w:hAnsi="Times New Roman"/>
                <w:sz w:val="24"/>
                <w:szCs w:val="24"/>
              </w:rPr>
            </w:pPr>
            <w:r w:rsidRPr="007048AB">
              <w:rPr>
                <w:rFonts w:ascii="Times New Roman" w:hAnsi="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after="0" w:line="240" w:lineRule="auto"/>
              <w:jc w:val="center"/>
              <w:rPr>
                <w:rFonts w:ascii="Times New Roman" w:eastAsia="Times New Roman" w:hAnsi="Times New Roman"/>
                <w:sz w:val="24"/>
                <w:szCs w:val="24"/>
                <w:lang w:eastAsia="ru-RU"/>
              </w:rPr>
            </w:pPr>
            <w:r w:rsidRPr="007048AB">
              <w:rPr>
                <w:rFonts w:ascii="Times New Roman" w:eastAsia="Times New Roman" w:hAnsi="Times New Roman"/>
                <w:sz w:val="24"/>
                <w:szCs w:val="24"/>
                <w:lang w:eastAsia="ru-RU"/>
              </w:rPr>
              <w:t>20</w:t>
            </w:r>
          </w:p>
        </w:tc>
        <w:tc>
          <w:tcPr>
            <w:tcW w:w="1701"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line="240" w:lineRule="auto"/>
              <w:jc w:val="both"/>
              <w:rPr>
                <w:rFonts w:ascii="Times New Roman" w:hAnsi="Times New Roman"/>
                <w:sz w:val="24"/>
                <w:szCs w:val="24"/>
              </w:rPr>
            </w:pPr>
            <w:r w:rsidRPr="007048AB">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line="240" w:lineRule="auto"/>
              <w:jc w:val="both"/>
              <w:rPr>
                <w:rFonts w:ascii="Times New Roman" w:hAnsi="Times New Roman"/>
                <w:sz w:val="24"/>
                <w:szCs w:val="24"/>
              </w:rPr>
            </w:pPr>
            <w:r w:rsidRPr="007048AB">
              <w:rPr>
                <w:rFonts w:ascii="Times New Roman" w:hAnsi="Times New Roman"/>
                <w:sz w:val="24"/>
                <w:szCs w:val="24"/>
              </w:rPr>
              <w:t>-</w:t>
            </w:r>
          </w:p>
        </w:tc>
      </w:tr>
      <w:tr w:rsidR="007048AB" w:rsidRPr="007048AB" w:rsidTr="009905EC">
        <w:tc>
          <w:tcPr>
            <w:tcW w:w="8009"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after="0" w:line="240" w:lineRule="auto"/>
              <w:rPr>
                <w:rFonts w:ascii="Times New Roman" w:eastAsia="Times New Roman" w:hAnsi="Times New Roman"/>
                <w:sz w:val="24"/>
                <w:szCs w:val="24"/>
                <w:lang w:eastAsia="ru-RU"/>
              </w:rPr>
            </w:pPr>
            <w:r w:rsidRPr="007048AB">
              <w:rPr>
                <w:rFonts w:ascii="Times New Roman" w:eastAsia="Times New Roman" w:hAnsi="Times New Roman"/>
                <w:sz w:val="24"/>
                <w:szCs w:val="24"/>
                <w:lang w:eastAsia="ru-RU"/>
              </w:rPr>
              <w:t xml:space="preserve"> «Жизнь города и села»(10ч)</w:t>
            </w:r>
          </w:p>
        </w:tc>
        <w:tc>
          <w:tcPr>
            <w:tcW w:w="1313"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line="240" w:lineRule="auto"/>
              <w:jc w:val="both"/>
              <w:rPr>
                <w:rFonts w:ascii="Times New Roman" w:hAnsi="Times New Roman"/>
                <w:sz w:val="24"/>
                <w:szCs w:val="24"/>
              </w:rPr>
            </w:pPr>
            <w:r w:rsidRPr="007048AB">
              <w:rPr>
                <w:rFonts w:ascii="Times New Roman" w:hAnsi="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after="0" w:line="240" w:lineRule="auto"/>
              <w:jc w:val="center"/>
              <w:rPr>
                <w:rFonts w:ascii="Times New Roman" w:eastAsia="Times New Roman" w:hAnsi="Times New Roman"/>
                <w:sz w:val="24"/>
                <w:szCs w:val="24"/>
                <w:lang w:eastAsia="ru-RU"/>
              </w:rPr>
            </w:pPr>
            <w:r w:rsidRPr="007048AB">
              <w:rPr>
                <w:rFonts w:ascii="Times New Roman" w:eastAsia="Times New Roman" w:hAnsi="Times New Roman"/>
                <w:sz w:val="24"/>
                <w:szCs w:val="24"/>
                <w:lang w:eastAsia="ru-RU"/>
              </w:rPr>
              <w:t>10</w:t>
            </w:r>
          </w:p>
        </w:tc>
        <w:tc>
          <w:tcPr>
            <w:tcW w:w="1701"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line="240" w:lineRule="auto"/>
              <w:jc w:val="both"/>
              <w:rPr>
                <w:rFonts w:ascii="Times New Roman" w:hAnsi="Times New Roman"/>
                <w:sz w:val="24"/>
                <w:szCs w:val="24"/>
              </w:rPr>
            </w:pPr>
            <w:r w:rsidRPr="007048AB">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line="240" w:lineRule="auto"/>
              <w:jc w:val="both"/>
              <w:rPr>
                <w:rFonts w:ascii="Times New Roman" w:hAnsi="Times New Roman"/>
                <w:sz w:val="24"/>
                <w:szCs w:val="24"/>
              </w:rPr>
            </w:pPr>
            <w:r w:rsidRPr="007048AB">
              <w:rPr>
                <w:rFonts w:ascii="Times New Roman" w:hAnsi="Times New Roman"/>
                <w:sz w:val="24"/>
                <w:szCs w:val="24"/>
              </w:rPr>
              <w:t>-</w:t>
            </w:r>
          </w:p>
        </w:tc>
      </w:tr>
      <w:tr w:rsidR="007048AB" w:rsidRPr="007048AB" w:rsidTr="009905EC">
        <w:tc>
          <w:tcPr>
            <w:tcW w:w="8009"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after="0" w:line="240" w:lineRule="auto"/>
              <w:rPr>
                <w:rFonts w:ascii="Times New Roman" w:eastAsia="Times New Roman" w:hAnsi="Times New Roman"/>
                <w:sz w:val="24"/>
                <w:szCs w:val="24"/>
                <w:lang w:eastAsia="ru-RU"/>
              </w:rPr>
            </w:pPr>
            <w:r w:rsidRPr="007048AB">
              <w:rPr>
                <w:rFonts w:ascii="Times New Roman" w:eastAsia="Times New Roman" w:hAnsi="Times New Roman"/>
                <w:sz w:val="24"/>
                <w:szCs w:val="24"/>
                <w:lang w:eastAsia="ru-RU"/>
              </w:rPr>
              <w:t xml:space="preserve"> «Здоровье и безопасность» (26ч)</w:t>
            </w:r>
          </w:p>
        </w:tc>
        <w:tc>
          <w:tcPr>
            <w:tcW w:w="1313"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line="240" w:lineRule="auto"/>
              <w:jc w:val="both"/>
              <w:rPr>
                <w:rFonts w:ascii="Times New Roman" w:hAnsi="Times New Roman"/>
                <w:sz w:val="24"/>
                <w:szCs w:val="24"/>
              </w:rPr>
            </w:pPr>
            <w:r w:rsidRPr="007048AB">
              <w:rPr>
                <w:rFonts w:ascii="Times New Roman" w:hAnsi="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after="0" w:line="240" w:lineRule="auto"/>
              <w:jc w:val="center"/>
              <w:rPr>
                <w:rFonts w:ascii="Times New Roman" w:eastAsia="Times New Roman" w:hAnsi="Times New Roman"/>
                <w:sz w:val="24"/>
                <w:szCs w:val="24"/>
                <w:lang w:eastAsia="ru-RU"/>
              </w:rPr>
            </w:pPr>
            <w:r w:rsidRPr="007048AB">
              <w:rPr>
                <w:rFonts w:ascii="Times New Roman" w:eastAsia="Times New Roman" w:hAnsi="Times New Roman"/>
                <w:sz w:val="24"/>
                <w:szCs w:val="24"/>
                <w:lang w:eastAsia="ru-RU"/>
              </w:rPr>
              <w:t>9</w:t>
            </w:r>
          </w:p>
        </w:tc>
        <w:tc>
          <w:tcPr>
            <w:tcW w:w="1701"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line="240" w:lineRule="auto"/>
              <w:jc w:val="both"/>
              <w:rPr>
                <w:rFonts w:ascii="Times New Roman" w:hAnsi="Times New Roman"/>
                <w:sz w:val="24"/>
                <w:szCs w:val="24"/>
              </w:rPr>
            </w:pPr>
            <w:r w:rsidRPr="007048AB">
              <w:rPr>
                <w:rFonts w:ascii="Times New Roman" w:hAnsi="Times New Roman"/>
                <w:sz w:val="24"/>
                <w:szCs w:val="24"/>
              </w:rPr>
              <w:t>17</w:t>
            </w:r>
          </w:p>
        </w:tc>
        <w:tc>
          <w:tcPr>
            <w:tcW w:w="1843"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line="240" w:lineRule="auto"/>
              <w:jc w:val="both"/>
              <w:rPr>
                <w:rFonts w:ascii="Times New Roman" w:hAnsi="Times New Roman"/>
                <w:sz w:val="24"/>
                <w:szCs w:val="24"/>
              </w:rPr>
            </w:pPr>
            <w:r w:rsidRPr="007048AB">
              <w:rPr>
                <w:rFonts w:ascii="Times New Roman" w:hAnsi="Times New Roman"/>
                <w:sz w:val="24"/>
                <w:szCs w:val="24"/>
              </w:rPr>
              <w:t>-</w:t>
            </w:r>
          </w:p>
        </w:tc>
      </w:tr>
      <w:tr w:rsidR="007048AB" w:rsidRPr="007048AB" w:rsidTr="009905EC">
        <w:tc>
          <w:tcPr>
            <w:tcW w:w="8009"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after="0" w:line="240" w:lineRule="auto"/>
              <w:rPr>
                <w:rFonts w:ascii="Times New Roman" w:eastAsia="Times New Roman" w:hAnsi="Times New Roman"/>
                <w:sz w:val="24"/>
                <w:szCs w:val="24"/>
                <w:lang w:eastAsia="ru-RU"/>
              </w:rPr>
            </w:pPr>
            <w:r w:rsidRPr="007048AB">
              <w:rPr>
                <w:rFonts w:ascii="Times New Roman" w:eastAsia="Times New Roman" w:hAnsi="Times New Roman"/>
                <w:sz w:val="24"/>
                <w:szCs w:val="24"/>
                <w:lang w:eastAsia="ru-RU"/>
              </w:rPr>
              <w:t xml:space="preserve"> «Общение» (7ч)</w:t>
            </w:r>
          </w:p>
        </w:tc>
        <w:tc>
          <w:tcPr>
            <w:tcW w:w="1313"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line="240" w:lineRule="auto"/>
              <w:jc w:val="both"/>
              <w:rPr>
                <w:rFonts w:ascii="Times New Roman" w:hAnsi="Times New Roman"/>
                <w:sz w:val="24"/>
                <w:szCs w:val="24"/>
              </w:rPr>
            </w:pPr>
            <w:r w:rsidRPr="007048AB">
              <w:rPr>
                <w:rFonts w:ascii="Times New Roman" w:hAnsi="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after="0" w:line="240" w:lineRule="auto"/>
              <w:jc w:val="center"/>
              <w:rPr>
                <w:rFonts w:ascii="Times New Roman" w:eastAsia="Times New Roman" w:hAnsi="Times New Roman"/>
                <w:sz w:val="24"/>
                <w:szCs w:val="24"/>
                <w:lang w:eastAsia="ru-RU"/>
              </w:rPr>
            </w:pPr>
            <w:r w:rsidRPr="007048AB">
              <w:rPr>
                <w:rFonts w:ascii="Times New Roman" w:eastAsia="Times New Roman" w:hAnsi="Times New Roman"/>
                <w:sz w:val="24"/>
                <w:szCs w:val="24"/>
                <w:lang w:eastAsia="ru-RU"/>
              </w:rPr>
              <w:t>7</w:t>
            </w:r>
          </w:p>
        </w:tc>
        <w:tc>
          <w:tcPr>
            <w:tcW w:w="1701"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line="240" w:lineRule="auto"/>
              <w:jc w:val="both"/>
              <w:rPr>
                <w:rFonts w:ascii="Times New Roman" w:hAnsi="Times New Roman"/>
                <w:sz w:val="24"/>
                <w:szCs w:val="24"/>
              </w:rPr>
            </w:pPr>
            <w:r w:rsidRPr="007048AB">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line="240" w:lineRule="auto"/>
              <w:jc w:val="both"/>
              <w:rPr>
                <w:rFonts w:ascii="Times New Roman" w:hAnsi="Times New Roman"/>
                <w:sz w:val="24"/>
                <w:szCs w:val="24"/>
              </w:rPr>
            </w:pPr>
            <w:r w:rsidRPr="007048AB">
              <w:rPr>
                <w:rFonts w:ascii="Times New Roman" w:hAnsi="Times New Roman"/>
                <w:sz w:val="24"/>
                <w:szCs w:val="24"/>
              </w:rPr>
              <w:t>-</w:t>
            </w:r>
          </w:p>
        </w:tc>
      </w:tr>
      <w:tr w:rsidR="007048AB" w:rsidRPr="007048AB" w:rsidTr="009905EC">
        <w:tc>
          <w:tcPr>
            <w:tcW w:w="8009"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after="0" w:line="240" w:lineRule="auto"/>
              <w:rPr>
                <w:rFonts w:ascii="Times New Roman" w:eastAsia="Times New Roman" w:hAnsi="Times New Roman"/>
                <w:sz w:val="24"/>
                <w:szCs w:val="24"/>
                <w:lang w:eastAsia="ru-RU"/>
              </w:rPr>
            </w:pPr>
            <w:r w:rsidRPr="007048AB">
              <w:rPr>
                <w:rFonts w:ascii="Times New Roman" w:eastAsia="Times New Roman" w:hAnsi="Times New Roman"/>
                <w:sz w:val="24"/>
                <w:szCs w:val="24"/>
                <w:lang w:eastAsia="ru-RU"/>
              </w:rPr>
              <w:t xml:space="preserve"> «Путешествие по городам и странам» (33ч)</w:t>
            </w:r>
          </w:p>
        </w:tc>
        <w:tc>
          <w:tcPr>
            <w:tcW w:w="1313"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line="240" w:lineRule="auto"/>
              <w:jc w:val="both"/>
              <w:rPr>
                <w:rFonts w:ascii="Times New Roman" w:hAnsi="Times New Roman"/>
                <w:sz w:val="24"/>
                <w:szCs w:val="24"/>
              </w:rPr>
            </w:pPr>
            <w:r w:rsidRPr="007048AB">
              <w:rPr>
                <w:rFonts w:ascii="Times New Roman" w:hAnsi="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after="0" w:line="240" w:lineRule="auto"/>
              <w:jc w:val="center"/>
              <w:rPr>
                <w:rFonts w:ascii="Times New Roman" w:eastAsia="Times New Roman" w:hAnsi="Times New Roman"/>
                <w:sz w:val="24"/>
                <w:szCs w:val="24"/>
                <w:lang w:eastAsia="ru-RU"/>
              </w:rPr>
            </w:pPr>
            <w:r w:rsidRPr="007048AB">
              <w:rPr>
                <w:rFonts w:ascii="Times New Roman" w:eastAsia="Times New Roman" w:hAnsi="Times New Roman"/>
                <w:sz w:val="24"/>
                <w:szCs w:val="24"/>
                <w:lang w:eastAsia="ru-RU"/>
              </w:rPr>
              <w:t>18</w:t>
            </w:r>
          </w:p>
        </w:tc>
        <w:tc>
          <w:tcPr>
            <w:tcW w:w="1701"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line="240" w:lineRule="auto"/>
              <w:jc w:val="both"/>
              <w:rPr>
                <w:rFonts w:ascii="Times New Roman" w:hAnsi="Times New Roman"/>
                <w:sz w:val="24"/>
                <w:szCs w:val="24"/>
              </w:rPr>
            </w:pPr>
            <w:r w:rsidRPr="007048AB">
              <w:rPr>
                <w:rFonts w:ascii="Times New Roman" w:hAnsi="Times New Roman"/>
                <w:sz w:val="24"/>
                <w:szCs w:val="24"/>
              </w:rPr>
              <w:t>15</w:t>
            </w:r>
          </w:p>
        </w:tc>
        <w:tc>
          <w:tcPr>
            <w:tcW w:w="1843"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line="240" w:lineRule="auto"/>
              <w:jc w:val="both"/>
              <w:rPr>
                <w:rFonts w:ascii="Times New Roman" w:hAnsi="Times New Roman"/>
                <w:sz w:val="24"/>
                <w:szCs w:val="24"/>
              </w:rPr>
            </w:pPr>
            <w:r w:rsidRPr="007048AB">
              <w:rPr>
                <w:rFonts w:ascii="Times New Roman" w:hAnsi="Times New Roman"/>
                <w:sz w:val="24"/>
                <w:szCs w:val="24"/>
              </w:rPr>
              <w:t>-</w:t>
            </w:r>
          </w:p>
        </w:tc>
      </w:tr>
      <w:tr w:rsidR="007048AB" w:rsidRPr="007048AB" w:rsidTr="009905EC">
        <w:tc>
          <w:tcPr>
            <w:tcW w:w="8009"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after="0" w:line="240" w:lineRule="auto"/>
              <w:rPr>
                <w:rFonts w:ascii="Times New Roman" w:eastAsia="Times New Roman" w:hAnsi="Times New Roman"/>
                <w:sz w:val="24"/>
                <w:szCs w:val="24"/>
                <w:lang w:eastAsia="ru-RU"/>
              </w:rPr>
            </w:pPr>
            <w:r w:rsidRPr="007048AB">
              <w:rPr>
                <w:rFonts w:ascii="Times New Roman" w:eastAsia="Times New Roman" w:hAnsi="Times New Roman"/>
                <w:sz w:val="24"/>
                <w:szCs w:val="24"/>
                <w:lang w:eastAsia="ru-RU"/>
              </w:rPr>
              <w:t xml:space="preserve"> «Как устроен мир» (6ч)</w:t>
            </w:r>
          </w:p>
        </w:tc>
        <w:tc>
          <w:tcPr>
            <w:tcW w:w="1313"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line="240" w:lineRule="auto"/>
              <w:jc w:val="both"/>
              <w:rPr>
                <w:rFonts w:ascii="Times New Roman" w:hAnsi="Times New Roman"/>
                <w:sz w:val="24"/>
                <w:szCs w:val="24"/>
              </w:rPr>
            </w:pPr>
            <w:r w:rsidRPr="007048AB">
              <w:rPr>
                <w:rFonts w:ascii="Times New Roman" w:hAnsi="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after="0" w:line="240" w:lineRule="auto"/>
              <w:jc w:val="center"/>
              <w:rPr>
                <w:rFonts w:ascii="Times New Roman" w:eastAsia="Times New Roman" w:hAnsi="Times New Roman"/>
                <w:sz w:val="24"/>
                <w:szCs w:val="24"/>
                <w:lang w:eastAsia="ru-RU"/>
              </w:rPr>
            </w:pPr>
            <w:r w:rsidRPr="007048AB">
              <w:rPr>
                <w:rFonts w:ascii="Times New Roman" w:eastAsia="Times New Roman" w:hAnsi="Times New Roman"/>
                <w:sz w:val="24"/>
                <w:szCs w:val="24"/>
                <w:lang w:eastAsia="ru-RU"/>
              </w:rPr>
              <w:t>-</w:t>
            </w:r>
          </w:p>
        </w:tc>
        <w:tc>
          <w:tcPr>
            <w:tcW w:w="1701"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after="0" w:line="240" w:lineRule="auto"/>
              <w:jc w:val="center"/>
              <w:rPr>
                <w:rFonts w:ascii="Times New Roman" w:eastAsia="Times New Roman" w:hAnsi="Times New Roman"/>
                <w:sz w:val="24"/>
                <w:szCs w:val="24"/>
                <w:lang w:eastAsia="ru-RU"/>
              </w:rPr>
            </w:pPr>
            <w:r w:rsidRPr="007048AB">
              <w:rPr>
                <w:rFonts w:ascii="Times New Roman" w:eastAsia="Times New Roman" w:hAnsi="Times New Roman"/>
                <w:sz w:val="24"/>
                <w:szCs w:val="24"/>
                <w:lang w:eastAsia="ru-RU"/>
              </w:rPr>
              <w:t>6</w:t>
            </w:r>
          </w:p>
        </w:tc>
        <w:tc>
          <w:tcPr>
            <w:tcW w:w="1843"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line="240" w:lineRule="auto"/>
              <w:jc w:val="both"/>
              <w:rPr>
                <w:rFonts w:ascii="Times New Roman" w:hAnsi="Times New Roman"/>
                <w:sz w:val="24"/>
                <w:szCs w:val="24"/>
              </w:rPr>
            </w:pPr>
            <w:r w:rsidRPr="007048AB">
              <w:rPr>
                <w:rFonts w:ascii="Times New Roman" w:hAnsi="Times New Roman"/>
                <w:sz w:val="24"/>
                <w:szCs w:val="24"/>
              </w:rPr>
              <w:t>-</w:t>
            </w:r>
          </w:p>
        </w:tc>
      </w:tr>
      <w:tr w:rsidR="007048AB" w:rsidRPr="007048AB" w:rsidTr="009905EC">
        <w:tc>
          <w:tcPr>
            <w:tcW w:w="8009"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after="0" w:line="240" w:lineRule="auto"/>
              <w:rPr>
                <w:rFonts w:ascii="Times New Roman" w:eastAsia="Times New Roman" w:hAnsi="Times New Roman"/>
                <w:sz w:val="24"/>
                <w:szCs w:val="24"/>
                <w:lang w:eastAsia="ru-RU"/>
              </w:rPr>
            </w:pPr>
            <w:r w:rsidRPr="007048AB">
              <w:rPr>
                <w:rFonts w:ascii="Times New Roman" w:eastAsia="Times New Roman" w:hAnsi="Times New Roman"/>
                <w:sz w:val="24"/>
                <w:szCs w:val="24"/>
                <w:lang w:eastAsia="ru-RU"/>
              </w:rPr>
              <w:t>«Эта удивительная природа» (18ч)</w:t>
            </w:r>
          </w:p>
        </w:tc>
        <w:tc>
          <w:tcPr>
            <w:tcW w:w="1313"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line="240" w:lineRule="auto"/>
              <w:jc w:val="both"/>
              <w:rPr>
                <w:rFonts w:ascii="Times New Roman" w:hAnsi="Times New Roman"/>
                <w:sz w:val="24"/>
                <w:szCs w:val="24"/>
              </w:rPr>
            </w:pPr>
            <w:r w:rsidRPr="007048AB">
              <w:rPr>
                <w:rFonts w:ascii="Times New Roman" w:hAnsi="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after="0" w:line="240" w:lineRule="auto"/>
              <w:jc w:val="center"/>
              <w:rPr>
                <w:rFonts w:ascii="Times New Roman" w:eastAsia="Times New Roman" w:hAnsi="Times New Roman"/>
                <w:sz w:val="24"/>
                <w:szCs w:val="24"/>
                <w:lang w:eastAsia="ru-RU"/>
              </w:rPr>
            </w:pPr>
            <w:r w:rsidRPr="007048AB">
              <w:rPr>
                <w:rFonts w:ascii="Times New Roman" w:eastAsia="Times New Roman" w:hAnsi="Times New Roman"/>
                <w:sz w:val="24"/>
                <w:szCs w:val="24"/>
                <w:lang w:eastAsia="ru-RU"/>
              </w:rPr>
              <w:t>-</w:t>
            </w:r>
          </w:p>
        </w:tc>
        <w:tc>
          <w:tcPr>
            <w:tcW w:w="1701"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after="0" w:line="240" w:lineRule="auto"/>
              <w:jc w:val="center"/>
              <w:rPr>
                <w:rFonts w:ascii="Times New Roman" w:eastAsia="Times New Roman" w:hAnsi="Times New Roman"/>
                <w:sz w:val="24"/>
                <w:szCs w:val="24"/>
                <w:lang w:eastAsia="ru-RU"/>
              </w:rPr>
            </w:pPr>
            <w:r w:rsidRPr="007048AB">
              <w:rPr>
                <w:rFonts w:ascii="Times New Roman" w:eastAsia="Times New Roman" w:hAnsi="Times New Roman"/>
                <w:sz w:val="24"/>
                <w:szCs w:val="24"/>
                <w:lang w:eastAsia="ru-RU"/>
              </w:rPr>
              <w:t>18</w:t>
            </w:r>
          </w:p>
        </w:tc>
        <w:tc>
          <w:tcPr>
            <w:tcW w:w="1843"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line="240" w:lineRule="auto"/>
              <w:jc w:val="both"/>
              <w:rPr>
                <w:rFonts w:ascii="Times New Roman" w:hAnsi="Times New Roman"/>
                <w:sz w:val="24"/>
                <w:szCs w:val="24"/>
              </w:rPr>
            </w:pPr>
            <w:r w:rsidRPr="007048AB">
              <w:rPr>
                <w:rFonts w:ascii="Times New Roman" w:hAnsi="Times New Roman"/>
                <w:sz w:val="24"/>
                <w:szCs w:val="24"/>
              </w:rPr>
              <w:t>-</w:t>
            </w:r>
          </w:p>
        </w:tc>
      </w:tr>
      <w:tr w:rsidR="007048AB" w:rsidRPr="007048AB" w:rsidTr="009905EC">
        <w:tc>
          <w:tcPr>
            <w:tcW w:w="8009"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after="0" w:line="240" w:lineRule="auto"/>
              <w:rPr>
                <w:rFonts w:ascii="Times New Roman" w:eastAsia="Times New Roman" w:hAnsi="Times New Roman"/>
                <w:sz w:val="24"/>
                <w:szCs w:val="24"/>
                <w:lang w:eastAsia="ru-RU"/>
              </w:rPr>
            </w:pPr>
            <w:r w:rsidRPr="007048AB">
              <w:rPr>
                <w:rFonts w:ascii="Times New Roman" w:eastAsia="Times New Roman" w:hAnsi="Times New Roman"/>
                <w:sz w:val="24"/>
                <w:szCs w:val="24"/>
                <w:lang w:eastAsia="ru-RU"/>
              </w:rPr>
              <w:t xml:space="preserve"> «Чему учит экономика» (12ч)</w:t>
            </w:r>
          </w:p>
        </w:tc>
        <w:tc>
          <w:tcPr>
            <w:tcW w:w="1313"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line="240" w:lineRule="auto"/>
              <w:jc w:val="both"/>
              <w:rPr>
                <w:rFonts w:ascii="Times New Roman" w:hAnsi="Times New Roman"/>
                <w:sz w:val="24"/>
                <w:szCs w:val="24"/>
              </w:rPr>
            </w:pPr>
            <w:r w:rsidRPr="007048AB">
              <w:rPr>
                <w:rFonts w:ascii="Times New Roman" w:hAnsi="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after="0" w:line="240" w:lineRule="auto"/>
              <w:jc w:val="center"/>
              <w:rPr>
                <w:rFonts w:ascii="Times New Roman" w:eastAsia="Times New Roman" w:hAnsi="Times New Roman"/>
                <w:sz w:val="24"/>
                <w:szCs w:val="24"/>
                <w:lang w:eastAsia="ru-RU"/>
              </w:rPr>
            </w:pPr>
            <w:r w:rsidRPr="007048AB">
              <w:rPr>
                <w:rFonts w:ascii="Times New Roman" w:eastAsia="Times New Roman" w:hAnsi="Times New Roman"/>
                <w:sz w:val="24"/>
                <w:szCs w:val="24"/>
                <w:lang w:eastAsia="ru-RU"/>
              </w:rPr>
              <w:t>-</w:t>
            </w:r>
          </w:p>
        </w:tc>
        <w:tc>
          <w:tcPr>
            <w:tcW w:w="1701"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after="0" w:line="240" w:lineRule="auto"/>
              <w:jc w:val="center"/>
              <w:rPr>
                <w:rFonts w:ascii="Times New Roman" w:eastAsia="Times New Roman" w:hAnsi="Times New Roman"/>
                <w:sz w:val="24"/>
                <w:szCs w:val="24"/>
                <w:lang w:eastAsia="ru-RU"/>
              </w:rPr>
            </w:pPr>
            <w:r w:rsidRPr="007048AB">
              <w:rPr>
                <w:rFonts w:ascii="Times New Roman" w:eastAsia="Times New Roman" w:hAnsi="Times New Roman"/>
                <w:sz w:val="24"/>
                <w:szCs w:val="24"/>
                <w:lang w:eastAsia="ru-RU"/>
              </w:rPr>
              <w:t>12</w:t>
            </w:r>
          </w:p>
        </w:tc>
        <w:tc>
          <w:tcPr>
            <w:tcW w:w="1843"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line="240" w:lineRule="auto"/>
              <w:jc w:val="both"/>
              <w:rPr>
                <w:rFonts w:ascii="Times New Roman" w:hAnsi="Times New Roman"/>
                <w:sz w:val="24"/>
                <w:szCs w:val="24"/>
              </w:rPr>
            </w:pPr>
            <w:r w:rsidRPr="007048AB">
              <w:rPr>
                <w:rFonts w:ascii="Times New Roman" w:hAnsi="Times New Roman"/>
                <w:sz w:val="24"/>
                <w:szCs w:val="24"/>
              </w:rPr>
              <w:t>-</w:t>
            </w:r>
          </w:p>
        </w:tc>
      </w:tr>
      <w:tr w:rsidR="007048AB" w:rsidRPr="007048AB" w:rsidTr="009905EC">
        <w:tc>
          <w:tcPr>
            <w:tcW w:w="8009"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after="0" w:line="240" w:lineRule="auto"/>
              <w:rPr>
                <w:rFonts w:ascii="Times New Roman" w:eastAsia="Times New Roman" w:hAnsi="Times New Roman"/>
                <w:sz w:val="24"/>
                <w:szCs w:val="24"/>
                <w:lang w:eastAsia="ru-RU"/>
              </w:rPr>
            </w:pPr>
            <w:r w:rsidRPr="007048AB">
              <w:rPr>
                <w:rFonts w:ascii="Times New Roman" w:eastAsia="Times New Roman" w:hAnsi="Times New Roman"/>
                <w:sz w:val="24"/>
                <w:szCs w:val="24"/>
                <w:lang w:eastAsia="ru-RU"/>
              </w:rPr>
              <w:t xml:space="preserve"> «Земля и человечество» (9ч)</w:t>
            </w:r>
          </w:p>
        </w:tc>
        <w:tc>
          <w:tcPr>
            <w:tcW w:w="1313"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line="240" w:lineRule="auto"/>
              <w:jc w:val="both"/>
              <w:rPr>
                <w:rFonts w:ascii="Times New Roman" w:hAnsi="Times New Roman"/>
                <w:sz w:val="24"/>
                <w:szCs w:val="24"/>
              </w:rPr>
            </w:pPr>
            <w:r w:rsidRPr="007048AB">
              <w:rPr>
                <w:rFonts w:ascii="Times New Roman" w:hAnsi="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after="0" w:line="240" w:lineRule="auto"/>
              <w:jc w:val="center"/>
              <w:rPr>
                <w:rFonts w:ascii="Times New Roman" w:eastAsia="Times New Roman" w:hAnsi="Times New Roman"/>
                <w:sz w:val="24"/>
                <w:szCs w:val="24"/>
                <w:lang w:eastAsia="ru-RU"/>
              </w:rPr>
            </w:pPr>
            <w:r w:rsidRPr="007048AB">
              <w:rPr>
                <w:rFonts w:ascii="Times New Roman" w:eastAsia="Times New Roman" w:hAnsi="Times New Roman"/>
                <w:sz w:val="24"/>
                <w:szCs w:val="24"/>
                <w:lang w:eastAsia="ru-RU"/>
              </w:rPr>
              <w:t>-</w:t>
            </w:r>
          </w:p>
        </w:tc>
        <w:tc>
          <w:tcPr>
            <w:tcW w:w="1701"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after="0" w:line="240" w:lineRule="auto"/>
              <w:jc w:val="center"/>
              <w:rPr>
                <w:rFonts w:ascii="Times New Roman" w:eastAsia="Times New Roman" w:hAnsi="Times New Roman"/>
                <w:sz w:val="24"/>
                <w:szCs w:val="24"/>
                <w:lang w:eastAsia="ru-RU"/>
              </w:rPr>
            </w:pPr>
            <w:r w:rsidRPr="007048AB">
              <w:rPr>
                <w:rFonts w:ascii="Times New Roman" w:eastAsia="Times New Roman" w:hAnsi="Times New Roman"/>
                <w:sz w:val="24"/>
                <w:szCs w:val="24"/>
                <w:lang w:eastAsia="ru-RU"/>
              </w:rPr>
              <w:t>-</w:t>
            </w:r>
          </w:p>
        </w:tc>
        <w:tc>
          <w:tcPr>
            <w:tcW w:w="1843"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after="0" w:line="240" w:lineRule="auto"/>
              <w:jc w:val="center"/>
              <w:rPr>
                <w:rFonts w:ascii="Times New Roman" w:eastAsia="Times New Roman" w:hAnsi="Times New Roman"/>
                <w:sz w:val="24"/>
                <w:szCs w:val="24"/>
                <w:lang w:eastAsia="ru-RU"/>
              </w:rPr>
            </w:pPr>
            <w:r w:rsidRPr="007048AB">
              <w:rPr>
                <w:rFonts w:ascii="Times New Roman" w:eastAsia="Times New Roman" w:hAnsi="Times New Roman"/>
                <w:sz w:val="24"/>
                <w:szCs w:val="24"/>
                <w:lang w:eastAsia="ru-RU"/>
              </w:rPr>
              <w:t>9</w:t>
            </w:r>
          </w:p>
        </w:tc>
      </w:tr>
      <w:tr w:rsidR="007048AB" w:rsidRPr="007048AB" w:rsidTr="009905EC">
        <w:tc>
          <w:tcPr>
            <w:tcW w:w="8009"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after="0" w:line="240" w:lineRule="auto"/>
              <w:rPr>
                <w:rFonts w:ascii="Times New Roman" w:eastAsia="Times New Roman" w:hAnsi="Times New Roman"/>
                <w:sz w:val="24"/>
                <w:szCs w:val="24"/>
                <w:lang w:eastAsia="ru-RU"/>
              </w:rPr>
            </w:pPr>
            <w:r w:rsidRPr="007048AB">
              <w:rPr>
                <w:rFonts w:ascii="Times New Roman" w:eastAsia="Times New Roman" w:hAnsi="Times New Roman"/>
                <w:sz w:val="24"/>
                <w:szCs w:val="24"/>
                <w:lang w:eastAsia="ru-RU"/>
              </w:rPr>
              <w:t xml:space="preserve"> «Природа России» (10ч.)</w:t>
            </w:r>
          </w:p>
        </w:tc>
        <w:tc>
          <w:tcPr>
            <w:tcW w:w="1313"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line="240" w:lineRule="auto"/>
              <w:jc w:val="both"/>
              <w:rPr>
                <w:rFonts w:ascii="Times New Roman" w:hAnsi="Times New Roman"/>
                <w:sz w:val="24"/>
                <w:szCs w:val="24"/>
              </w:rPr>
            </w:pPr>
            <w:r w:rsidRPr="007048AB">
              <w:rPr>
                <w:rFonts w:ascii="Times New Roman" w:hAnsi="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after="0" w:line="240" w:lineRule="auto"/>
              <w:jc w:val="center"/>
              <w:rPr>
                <w:rFonts w:ascii="Times New Roman" w:eastAsia="Times New Roman" w:hAnsi="Times New Roman"/>
                <w:sz w:val="24"/>
                <w:szCs w:val="24"/>
                <w:lang w:eastAsia="ru-RU"/>
              </w:rPr>
            </w:pPr>
            <w:r w:rsidRPr="007048AB">
              <w:rPr>
                <w:rFonts w:ascii="Times New Roman" w:eastAsia="Times New Roman" w:hAnsi="Times New Roman"/>
                <w:sz w:val="24"/>
                <w:szCs w:val="24"/>
                <w:lang w:eastAsia="ru-RU"/>
              </w:rPr>
              <w:t>-</w:t>
            </w:r>
          </w:p>
        </w:tc>
        <w:tc>
          <w:tcPr>
            <w:tcW w:w="1701"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after="0" w:line="240" w:lineRule="auto"/>
              <w:jc w:val="center"/>
              <w:rPr>
                <w:rFonts w:ascii="Times New Roman" w:eastAsia="Times New Roman" w:hAnsi="Times New Roman"/>
                <w:sz w:val="24"/>
                <w:szCs w:val="24"/>
                <w:lang w:eastAsia="ru-RU"/>
              </w:rPr>
            </w:pPr>
            <w:r w:rsidRPr="007048AB">
              <w:rPr>
                <w:rFonts w:ascii="Times New Roman" w:eastAsia="Times New Roman" w:hAnsi="Times New Roman"/>
                <w:sz w:val="24"/>
                <w:szCs w:val="24"/>
                <w:lang w:eastAsia="ru-RU"/>
              </w:rPr>
              <w:t>-</w:t>
            </w:r>
          </w:p>
        </w:tc>
        <w:tc>
          <w:tcPr>
            <w:tcW w:w="1843"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after="0" w:line="240" w:lineRule="auto"/>
              <w:jc w:val="center"/>
              <w:rPr>
                <w:rFonts w:ascii="Times New Roman" w:eastAsia="Times New Roman" w:hAnsi="Times New Roman"/>
                <w:sz w:val="24"/>
                <w:szCs w:val="24"/>
                <w:lang w:eastAsia="ru-RU"/>
              </w:rPr>
            </w:pPr>
            <w:r w:rsidRPr="007048AB">
              <w:rPr>
                <w:rFonts w:ascii="Times New Roman" w:eastAsia="Times New Roman" w:hAnsi="Times New Roman"/>
                <w:sz w:val="24"/>
                <w:szCs w:val="24"/>
                <w:lang w:eastAsia="ru-RU"/>
              </w:rPr>
              <w:t>10</w:t>
            </w:r>
          </w:p>
        </w:tc>
      </w:tr>
      <w:tr w:rsidR="007048AB" w:rsidRPr="007048AB" w:rsidTr="009905EC">
        <w:tc>
          <w:tcPr>
            <w:tcW w:w="8009"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after="0" w:line="240" w:lineRule="auto"/>
              <w:rPr>
                <w:rFonts w:ascii="Times New Roman" w:eastAsia="Times New Roman" w:hAnsi="Times New Roman"/>
                <w:sz w:val="24"/>
                <w:szCs w:val="24"/>
                <w:lang w:eastAsia="ru-RU"/>
              </w:rPr>
            </w:pPr>
            <w:r w:rsidRPr="007048AB">
              <w:rPr>
                <w:rFonts w:ascii="Times New Roman" w:eastAsia="Times New Roman" w:hAnsi="Times New Roman"/>
                <w:sz w:val="24"/>
                <w:szCs w:val="24"/>
                <w:lang w:eastAsia="ru-RU"/>
              </w:rPr>
              <w:t xml:space="preserve"> «Родной край – часть большой страны»</w:t>
            </w:r>
            <w:proofErr w:type="gramStart"/>
            <w:r w:rsidRPr="007048AB">
              <w:rPr>
                <w:rFonts w:ascii="Times New Roman" w:eastAsia="Times New Roman" w:hAnsi="Times New Roman"/>
                <w:sz w:val="24"/>
                <w:szCs w:val="24"/>
                <w:lang w:eastAsia="ru-RU"/>
              </w:rPr>
              <w:t xml:space="preserve">( </w:t>
            </w:r>
            <w:proofErr w:type="gramEnd"/>
            <w:r w:rsidRPr="007048AB">
              <w:rPr>
                <w:rFonts w:ascii="Times New Roman" w:eastAsia="Times New Roman" w:hAnsi="Times New Roman"/>
                <w:sz w:val="24"/>
                <w:szCs w:val="24"/>
                <w:lang w:eastAsia="ru-RU"/>
              </w:rPr>
              <w:t>14ч)</w:t>
            </w:r>
          </w:p>
        </w:tc>
        <w:tc>
          <w:tcPr>
            <w:tcW w:w="1313"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line="240" w:lineRule="auto"/>
              <w:jc w:val="both"/>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after="0" w:line="240" w:lineRule="auto"/>
              <w:jc w:val="center"/>
              <w:rPr>
                <w:rFonts w:ascii="Times New Roman" w:eastAsia="Times New Roman" w:hAnsi="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after="0" w:line="240" w:lineRule="auto"/>
              <w:jc w:val="center"/>
              <w:rPr>
                <w:rFonts w:ascii="Times New Roman" w:eastAsia="Times New Roman" w:hAnsi="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after="0" w:line="240" w:lineRule="auto"/>
              <w:jc w:val="center"/>
              <w:rPr>
                <w:rFonts w:ascii="Times New Roman" w:eastAsia="Times New Roman" w:hAnsi="Times New Roman"/>
                <w:sz w:val="24"/>
                <w:szCs w:val="24"/>
                <w:lang w:eastAsia="ru-RU"/>
              </w:rPr>
            </w:pPr>
            <w:r w:rsidRPr="007048AB">
              <w:rPr>
                <w:rFonts w:ascii="Times New Roman" w:eastAsia="Times New Roman" w:hAnsi="Times New Roman"/>
                <w:sz w:val="24"/>
                <w:szCs w:val="24"/>
                <w:lang w:eastAsia="ru-RU"/>
              </w:rPr>
              <w:t>14</w:t>
            </w:r>
          </w:p>
        </w:tc>
      </w:tr>
      <w:tr w:rsidR="007048AB" w:rsidRPr="007048AB" w:rsidTr="009905EC">
        <w:tc>
          <w:tcPr>
            <w:tcW w:w="8009"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after="0" w:line="240" w:lineRule="auto"/>
              <w:rPr>
                <w:rFonts w:ascii="Times New Roman" w:eastAsia="Times New Roman" w:hAnsi="Times New Roman"/>
                <w:sz w:val="24"/>
                <w:szCs w:val="24"/>
                <w:lang w:eastAsia="ru-RU"/>
              </w:rPr>
            </w:pPr>
            <w:r w:rsidRPr="007048AB">
              <w:rPr>
                <w:rFonts w:ascii="Times New Roman" w:eastAsia="Times New Roman" w:hAnsi="Times New Roman"/>
                <w:sz w:val="24"/>
                <w:szCs w:val="24"/>
                <w:lang w:eastAsia="ru-RU"/>
              </w:rPr>
              <w:t>«Страницы Всемирной истории» (5ч)</w:t>
            </w:r>
          </w:p>
        </w:tc>
        <w:tc>
          <w:tcPr>
            <w:tcW w:w="1313"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line="240" w:lineRule="auto"/>
              <w:jc w:val="both"/>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after="0" w:line="240" w:lineRule="auto"/>
              <w:jc w:val="center"/>
              <w:rPr>
                <w:rFonts w:ascii="Times New Roman" w:eastAsia="Times New Roman" w:hAnsi="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after="0" w:line="240" w:lineRule="auto"/>
              <w:jc w:val="center"/>
              <w:rPr>
                <w:rFonts w:ascii="Times New Roman" w:eastAsia="Times New Roman" w:hAnsi="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after="0" w:line="240" w:lineRule="auto"/>
              <w:jc w:val="center"/>
              <w:rPr>
                <w:rFonts w:ascii="Times New Roman" w:eastAsia="Times New Roman" w:hAnsi="Times New Roman"/>
                <w:sz w:val="24"/>
                <w:szCs w:val="24"/>
                <w:lang w:eastAsia="ru-RU"/>
              </w:rPr>
            </w:pPr>
            <w:r w:rsidRPr="007048AB">
              <w:rPr>
                <w:rFonts w:ascii="Times New Roman" w:eastAsia="Times New Roman" w:hAnsi="Times New Roman"/>
                <w:sz w:val="24"/>
                <w:szCs w:val="24"/>
                <w:lang w:eastAsia="ru-RU"/>
              </w:rPr>
              <w:t>5</w:t>
            </w:r>
          </w:p>
        </w:tc>
      </w:tr>
      <w:tr w:rsidR="007048AB" w:rsidRPr="007048AB" w:rsidTr="009905EC">
        <w:tc>
          <w:tcPr>
            <w:tcW w:w="8009"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after="0" w:line="240" w:lineRule="auto"/>
              <w:rPr>
                <w:rFonts w:ascii="Times New Roman" w:eastAsia="Times New Roman" w:hAnsi="Times New Roman"/>
                <w:sz w:val="24"/>
                <w:szCs w:val="24"/>
                <w:lang w:eastAsia="ru-RU"/>
              </w:rPr>
            </w:pPr>
            <w:r w:rsidRPr="007048AB">
              <w:rPr>
                <w:rFonts w:ascii="Times New Roman" w:eastAsia="Times New Roman" w:hAnsi="Times New Roman"/>
                <w:sz w:val="24"/>
                <w:szCs w:val="24"/>
                <w:lang w:eastAsia="ru-RU"/>
              </w:rPr>
              <w:t xml:space="preserve"> «Страницы истории России» (21ч)</w:t>
            </w:r>
          </w:p>
        </w:tc>
        <w:tc>
          <w:tcPr>
            <w:tcW w:w="1313"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line="240" w:lineRule="auto"/>
              <w:jc w:val="both"/>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after="0" w:line="240" w:lineRule="auto"/>
              <w:jc w:val="center"/>
              <w:rPr>
                <w:rFonts w:ascii="Times New Roman" w:eastAsia="Times New Roman" w:hAnsi="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after="0" w:line="240" w:lineRule="auto"/>
              <w:jc w:val="center"/>
              <w:rPr>
                <w:rFonts w:ascii="Times New Roman" w:eastAsia="Times New Roman" w:hAnsi="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after="0" w:line="240" w:lineRule="auto"/>
              <w:jc w:val="center"/>
              <w:rPr>
                <w:rFonts w:ascii="Times New Roman" w:eastAsia="Times New Roman" w:hAnsi="Times New Roman"/>
                <w:sz w:val="24"/>
                <w:szCs w:val="24"/>
                <w:lang w:eastAsia="ru-RU"/>
              </w:rPr>
            </w:pPr>
            <w:r w:rsidRPr="007048AB">
              <w:rPr>
                <w:rFonts w:ascii="Times New Roman" w:eastAsia="Times New Roman" w:hAnsi="Times New Roman"/>
                <w:sz w:val="24"/>
                <w:szCs w:val="24"/>
                <w:lang w:eastAsia="ru-RU"/>
              </w:rPr>
              <w:t>21</w:t>
            </w:r>
          </w:p>
        </w:tc>
      </w:tr>
      <w:tr w:rsidR="007048AB" w:rsidRPr="007048AB" w:rsidTr="009905EC">
        <w:tc>
          <w:tcPr>
            <w:tcW w:w="8009"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after="0" w:line="240" w:lineRule="auto"/>
              <w:rPr>
                <w:rFonts w:ascii="Times New Roman" w:eastAsia="Times New Roman" w:hAnsi="Times New Roman"/>
                <w:sz w:val="24"/>
                <w:szCs w:val="24"/>
                <w:lang w:eastAsia="ru-RU"/>
              </w:rPr>
            </w:pPr>
            <w:r w:rsidRPr="007048AB">
              <w:rPr>
                <w:rFonts w:ascii="Times New Roman" w:eastAsia="Times New Roman" w:hAnsi="Times New Roman"/>
                <w:sz w:val="24"/>
                <w:szCs w:val="24"/>
                <w:lang w:eastAsia="ru-RU"/>
              </w:rPr>
              <w:t xml:space="preserve"> «Современная Россия» (9ч)</w:t>
            </w:r>
          </w:p>
        </w:tc>
        <w:tc>
          <w:tcPr>
            <w:tcW w:w="1313"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line="240" w:lineRule="auto"/>
              <w:jc w:val="both"/>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after="0" w:line="240" w:lineRule="auto"/>
              <w:jc w:val="center"/>
              <w:rPr>
                <w:rFonts w:ascii="Times New Roman" w:eastAsia="Times New Roman" w:hAnsi="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after="0" w:line="240" w:lineRule="auto"/>
              <w:jc w:val="center"/>
              <w:rPr>
                <w:rFonts w:ascii="Times New Roman" w:eastAsia="Times New Roman" w:hAnsi="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after="0" w:line="240" w:lineRule="auto"/>
              <w:jc w:val="center"/>
              <w:rPr>
                <w:rFonts w:ascii="Times New Roman" w:eastAsia="Times New Roman" w:hAnsi="Times New Roman"/>
                <w:sz w:val="24"/>
                <w:szCs w:val="24"/>
                <w:lang w:eastAsia="ru-RU"/>
              </w:rPr>
            </w:pPr>
            <w:r w:rsidRPr="007048AB">
              <w:rPr>
                <w:rFonts w:ascii="Times New Roman" w:eastAsia="Times New Roman" w:hAnsi="Times New Roman"/>
                <w:sz w:val="24"/>
                <w:szCs w:val="24"/>
                <w:lang w:eastAsia="ru-RU"/>
              </w:rPr>
              <w:t>9</w:t>
            </w:r>
          </w:p>
        </w:tc>
      </w:tr>
      <w:tr w:rsidR="007048AB" w:rsidRPr="007048AB" w:rsidTr="009905EC">
        <w:tc>
          <w:tcPr>
            <w:tcW w:w="8009"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after="0" w:line="240" w:lineRule="auto"/>
              <w:rPr>
                <w:rFonts w:ascii="Times New Roman" w:eastAsia="Times New Roman" w:hAnsi="Times New Roman"/>
                <w:sz w:val="24"/>
                <w:szCs w:val="24"/>
                <w:lang w:eastAsia="ru-RU"/>
              </w:rPr>
            </w:pPr>
            <w:r w:rsidRPr="007048AB">
              <w:rPr>
                <w:rFonts w:ascii="Times New Roman" w:eastAsia="Times New Roman" w:hAnsi="Times New Roman"/>
                <w:sz w:val="24"/>
                <w:szCs w:val="24"/>
                <w:lang w:eastAsia="ru-RU"/>
              </w:rPr>
              <w:t>Итого</w:t>
            </w:r>
          </w:p>
        </w:tc>
        <w:tc>
          <w:tcPr>
            <w:tcW w:w="1313"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line="240" w:lineRule="auto"/>
              <w:jc w:val="both"/>
              <w:rPr>
                <w:rFonts w:ascii="Times New Roman" w:hAnsi="Times New Roman"/>
                <w:sz w:val="24"/>
                <w:szCs w:val="24"/>
              </w:rPr>
            </w:pPr>
            <w:r w:rsidRPr="007048AB">
              <w:rPr>
                <w:rFonts w:ascii="Times New Roman" w:hAnsi="Times New Roman"/>
                <w:sz w:val="24"/>
                <w:szCs w:val="24"/>
              </w:rPr>
              <w:t>66</w:t>
            </w:r>
          </w:p>
        </w:tc>
        <w:tc>
          <w:tcPr>
            <w:tcW w:w="1701"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after="0" w:line="240" w:lineRule="auto"/>
              <w:jc w:val="center"/>
              <w:rPr>
                <w:rFonts w:ascii="Times New Roman" w:eastAsia="Times New Roman" w:hAnsi="Times New Roman"/>
                <w:sz w:val="24"/>
                <w:szCs w:val="24"/>
                <w:lang w:eastAsia="ru-RU"/>
              </w:rPr>
            </w:pPr>
            <w:r w:rsidRPr="007048AB">
              <w:rPr>
                <w:rFonts w:ascii="Times New Roman" w:eastAsia="Times New Roman" w:hAnsi="Times New Roman"/>
                <w:sz w:val="24"/>
                <w:szCs w:val="24"/>
                <w:lang w:eastAsia="ru-RU"/>
              </w:rPr>
              <w:t>68</w:t>
            </w:r>
          </w:p>
        </w:tc>
        <w:tc>
          <w:tcPr>
            <w:tcW w:w="1701"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after="0" w:line="240" w:lineRule="auto"/>
              <w:jc w:val="center"/>
              <w:rPr>
                <w:rFonts w:ascii="Times New Roman" w:eastAsia="Times New Roman" w:hAnsi="Times New Roman"/>
                <w:sz w:val="24"/>
                <w:szCs w:val="24"/>
                <w:lang w:eastAsia="ru-RU"/>
              </w:rPr>
            </w:pPr>
            <w:r w:rsidRPr="007048AB">
              <w:rPr>
                <w:rFonts w:ascii="Times New Roman" w:eastAsia="Times New Roman" w:hAnsi="Times New Roman"/>
                <w:sz w:val="24"/>
                <w:szCs w:val="24"/>
                <w:lang w:eastAsia="ru-RU"/>
              </w:rPr>
              <w:t>68</w:t>
            </w:r>
          </w:p>
        </w:tc>
        <w:tc>
          <w:tcPr>
            <w:tcW w:w="1843" w:type="dxa"/>
            <w:tcBorders>
              <w:top w:val="single" w:sz="4" w:space="0" w:color="auto"/>
              <w:left w:val="single" w:sz="4" w:space="0" w:color="auto"/>
              <w:bottom w:val="single" w:sz="4" w:space="0" w:color="auto"/>
              <w:right w:val="single" w:sz="4" w:space="0" w:color="auto"/>
            </w:tcBorders>
          </w:tcPr>
          <w:p w:rsidR="007048AB" w:rsidRPr="007048AB" w:rsidRDefault="007048AB" w:rsidP="007048AB">
            <w:pPr>
              <w:spacing w:after="0" w:line="240" w:lineRule="auto"/>
              <w:jc w:val="center"/>
              <w:rPr>
                <w:rFonts w:ascii="Times New Roman" w:eastAsia="Times New Roman" w:hAnsi="Times New Roman"/>
                <w:sz w:val="24"/>
                <w:szCs w:val="24"/>
                <w:lang w:eastAsia="ru-RU"/>
              </w:rPr>
            </w:pPr>
            <w:r w:rsidRPr="007048AB">
              <w:rPr>
                <w:rFonts w:ascii="Times New Roman" w:eastAsia="Times New Roman" w:hAnsi="Times New Roman"/>
                <w:sz w:val="24"/>
                <w:szCs w:val="24"/>
                <w:lang w:eastAsia="ru-RU"/>
              </w:rPr>
              <w:t>68</w:t>
            </w:r>
          </w:p>
        </w:tc>
      </w:tr>
    </w:tbl>
    <w:p w:rsidR="007048AB" w:rsidRPr="007048AB" w:rsidRDefault="007048AB" w:rsidP="007048AB">
      <w:pPr>
        <w:spacing w:line="240" w:lineRule="auto"/>
        <w:jc w:val="center"/>
        <w:rPr>
          <w:rFonts w:ascii="Times New Roman" w:hAnsi="Times New Roman"/>
          <w:b/>
          <w:sz w:val="28"/>
          <w:szCs w:val="28"/>
          <w:lang w:val="tt-RU"/>
        </w:rPr>
      </w:pPr>
    </w:p>
    <w:tbl>
      <w:tblPr>
        <w:tblW w:w="0" w:type="auto"/>
        <w:tblLook w:val="04A0" w:firstRow="1" w:lastRow="0" w:firstColumn="1" w:lastColumn="0" w:noHBand="0" w:noVBand="1"/>
      </w:tblPr>
      <w:tblGrid>
        <w:gridCol w:w="9571"/>
      </w:tblGrid>
      <w:tr w:rsidR="007048AB" w:rsidRPr="007048AB" w:rsidTr="009905EC">
        <w:trPr>
          <w:trHeight w:val="75"/>
        </w:trPr>
        <w:tc>
          <w:tcPr>
            <w:tcW w:w="9571" w:type="dxa"/>
            <w:hideMark/>
          </w:tcPr>
          <w:p w:rsidR="007048AB" w:rsidRPr="007048AB" w:rsidRDefault="007048AB" w:rsidP="007048AB">
            <w:pPr>
              <w:spacing w:line="240" w:lineRule="auto"/>
              <w:jc w:val="center"/>
              <w:rPr>
                <w:rFonts w:ascii="Times New Roman" w:hAnsi="Times New Roman"/>
                <w:b/>
                <w:sz w:val="28"/>
                <w:szCs w:val="28"/>
              </w:rPr>
            </w:pPr>
          </w:p>
        </w:tc>
      </w:tr>
      <w:tr w:rsidR="007048AB" w:rsidRPr="007048AB" w:rsidTr="009905EC">
        <w:tc>
          <w:tcPr>
            <w:tcW w:w="9571" w:type="dxa"/>
            <w:hideMark/>
          </w:tcPr>
          <w:p w:rsidR="007048AB" w:rsidRPr="007048AB" w:rsidRDefault="007048AB" w:rsidP="007048AB">
            <w:pPr>
              <w:spacing w:line="240" w:lineRule="auto"/>
              <w:jc w:val="both"/>
              <w:rPr>
                <w:rFonts w:ascii="Times New Roman" w:hAnsi="Times New Roman"/>
                <w:sz w:val="28"/>
                <w:szCs w:val="28"/>
              </w:rPr>
            </w:pPr>
          </w:p>
        </w:tc>
      </w:tr>
      <w:tr w:rsidR="007048AB" w:rsidRPr="007048AB" w:rsidTr="009905EC">
        <w:tc>
          <w:tcPr>
            <w:tcW w:w="9571" w:type="dxa"/>
            <w:hideMark/>
          </w:tcPr>
          <w:p w:rsidR="007048AB" w:rsidRPr="007048AB" w:rsidRDefault="007048AB" w:rsidP="007048AB">
            <w:pPr>
              <w:spacing w:line="240" w:lineRule="auto"/>
              <w:jc w:val="center"/>
              <w:rPr>
                <w:rFonts w:ascii="Times New Roman" w:hAnsi="Times New Roman"/>
                <w:b/>
                <w:sz w:val="28"/>
                <w:szCs w:val="28"/>
              </w:rPr>
            </w:pPr>
          </w:p>
        </w:tc>
      </w:tr>
      <w:tr w:rsidR="007048AB" w:rsidRPr="007048AB" w:rsidTr="009905EC">
        <w:tc>
          <w:tcPr>
            <w:tcW w:w="9571" w:type="dxa"/>
            <w:hideMark/>
          </w:tcPr>
          <w:p w:rsidR="007048AB" w:rsidRPr="007048AB" w:rsidRDefault="007048AB" w:rsidP="007048AB">
            <w:pPr>
              <w:spacing w:line="240" w:lineRule="auto"/>
              <w:jc w:val="both"/>
              <w:rPr>
                <w:rFonts w:ascii="Times New Roman" w:hAnsi="Times New Roman"/>
                <w:sz w:val="28"/>
                <w:szCs w:val="28"/>
              </w:rPr>
            </w:pPr>
          </w:p>
        </w:tc>
      </w:tr>
      <w:tr w:rsidR="007048AB" w:rsidRPr="007048AB" w:rsidTr="009905EC">
        <w:tc>
          <w:tcPr>
            <w:tcW w:w="9571" w:type="dxa"/>
            <w:hideMark/>
          </w:tcPr>
          <w:p w:rsidR="007048AB" w:rsidRPr="007048AB" w:rsidRDefault="007048AB" w:rsidP="007048AB">
            <w:pPr>
              <w:spacing w:line="240" w:lineRule="auto"/>
              <w:jc w:val="center"/>
              <w:rPr>
                <w:rFonts w:ascii="Times New Roman" w:hAnsi="Times New Roman"/>
                <w:b/>
                <w:sz w:val="28"/>
                <w:szCs w:val="28"/>
              </w:rPr>
            </w:pPr>
          </w:p>
        </w:tc>
      </w:tr>
      <w:tr w:rsidR="007048AB" w:rsidRPr="007048AB" w:rsidTr="009905EC">
        <w:tc>
          <w:tcPr>
            <w:tcW w:w="9571" w:type="dxa"/>
            <w:hideMark/>
          </w:tcPr>
          <w:p w:rsidR="007048AB" w:rsidRPr="007048AB" w:rsidRDefault="007048AB" w:rsidP="007048AB">
            <w:pPr>
              <w:spacing w:line="240" w:lineRule="auto"/>
              <w:jc w:val="both"/>
              <w:rPr>
                <w:rFonts w:ascii="Times New Roman" w:hAnsi="Times New Roman"/>
                <w:sz w:val="28"/>
                <w:szCs w:val="28"/>
              </w:rPr>
            </w:pPr>
          </w:p>
        </w:tc>
      </w:tr>
      <w:tr w:rsidR="007048AB" w:rsidRPr="007048AB" w:rsidTr="009905EC">
        <w:tc>
          <w:tcPr>
            <w:tcW w:w="9571" w:type="dxa"/>
            <w:hideMark/>
          </w:tcPr>
          <w:p w:rsidR="007048AB" w:rsidRPr="007048AB" w:rsidRDefault="007048AB" w:rsidP="007048AB">
            <w:pPr>
              <w:spacing w:line="240" w:lineRule="auto"/>
              <w:jc w:val="center"/>
              <w:rPr>
                <w:rFonts w:ascii="Times New Roman" w:hAnsi="Times New Roman"/>
                <w:b/>
                <w:sz w:val="28"/>
                <w:szCs w:val="28"/>
              </w:rPr>
            </w:pPr>
          </w:p>
        </w:tc>
      </w:tr>
      <w:tr w:rsidR="007048AB" w:rsidRPr="007048AB" w:rsidTr="009905EC">
        <w:tc>
          <w:tcPr>
            <w:tcW w:w="9571" w:type="dxa"/>
            <w:hideMark/>
          </w:tcPr>
          <w:p w:rsidR="007048AB" w:rsidRPr="007048AB" w:rsidRDefault="007048AB" w:rsidP="007048AB">
            <w:pPr>
              <w:spacing w:line="240" w:lineRule="auto"/>
              <w:jc w:val="center"/>
              <w:rPr>
                <w:rFonts w:ascii="Times New Roman" w:hAnsi="Times New Roman"/>
                <w:b/>
                <w:sz w:val="28"/>
                <w:szCs w:val="28"/>
              </w:rPr>
            </w:pPr>
          </w:p>
        </w:tc>
      </w:tr>
      <w:tr w:rsidR="007048AB" w:rsidRPr="007048AB" w:rsidTr="009905EC">
        <w:tc>
          <w:tcPr>
            <w:tcW w:w="9571" w:type="dxa"/>
            <w:hideMark/>
          </w:tcPr>
          <w:p w:rsidR="007048AB" w:rsidRPr="007048AB" w:rsidRDefault="007048AB" w:rsidP="007048AB">
            <w:pPr>
              <w:spacing w:line="240" w:lineRule="auto"/>
              <w:jc w:val="both"/>
              <w:rPr>
                <w:rFonts w:ascii="Times New Roman" w:hAnsi="Times New Roman"/>
                <w:sz w:val="28"/>
                <w:szCs w:val="28"/>
              </w:rPr>
            </w:pPr>
          </w:p>
        </w:tc>
      </w:tr>
      <w:tr w:rsidR="007048AB" w:rsidRPr="007048AB" w:rsidTr="009905EC">
        <w:tc>
          <w:tcPr>
            <w:tcW w:w="9571" w:type="dxa"/>
            <w:hideMark/>
          </w:tcPr>
          <w:p w:rsidR="007048AB" w:rsidRPr="007048AB" w:rsidRDefault="007048AB" w:rsidP="007048AB">
            <w:pPr>
              <w:spacing w:line="240" w:lineRule="auto"/>
              <w:jc w:val="center"/>
              <w:rPr>
                <w:rFonts w:ascii="Times New Roman" w:hAnsi="Times New Roman"/>
                <w:b/>
                <w:sz w:val="28"/>
                <w:szCs w:val="28"/>
              </w:rPr>
            </w:pPr>
          </w:p>
        </w:tc>
      </w:tr>
      <w:tr w:rsidR="007048AB" w:rsidRPr="007048AB" w:rsidTr="009905EC">
        <w:tc>
          <w:tcPr>
            <w:tcW w:w="9571" w:type="dxa"/>
            <w:hideMark/>
          </w:tcPr>
          <w:p w:rsidR="007048AB" w:rsidRPr="007048AB" w:rsidRDefault="007048AB" w:rsidP="007048AB">
            <w:pPr>
              <w:spacing w:line="240" w:lineRule="auto"/>
              <w:jc w:val="both"/>
              <w:rPr>
                <w:rFonts w:ascii="Times New Roman" w:hAnsi="Times New Roman"/>
                <w:sz w:val="28"/>
                <w:szCs w:val="28"/>
              </w:rPr>
            </w:pPr>
          </w:p>
        </w:tc>
      </w:tr>
      <w:tr w:rsidR="007048AB" w:rsidRPr="007048AB" w:rsidTr="009905EC">
        <w:tc>
          <w:tcPr>
            <w:tcW w:w="9571" w:type="dxa"/>
            <w:hideMark/>
          </w:tcPr>
          <w:p w:rsidR="007048AB" w:rsidRPr="007048AB" w:rsidRDefault="007048AB" w:rsidP="007048AB">
            <w:pPr>
              <w:spacing w:line="240" w:lineRule="auto"/>
              <w:jc w:val="center"/>
              <w:rPr>
                <w:rFonts w:ascii="Times New Roman" w:hAnsi="Times New Roman"/>
                <w:b/>
                <w:sz w:val="28"/>
                <w:szCs w:val="28"/>
              </w:rPr>
            </w:pPr>
          </w:p>
        </w:tc>
      </w:tr>
      <w:tr w:rsidR="007048AB" w:rsidRPr="007048AB" w:rsidTr="009905EC">
        <w:tc>
          <w:tcPr>
            <w:tcW w:w="9571" w:type="dxa"/>
            <w:hideMark/>
          </w:tcPr>
          <w:p w:rsidR="007048AB" w:rsidRPr="007048AB" w:rsidRDefault="007048AB" w:rsidP="007048AB">
            <w:pPr>
              <w:spacing w:line="240" w:lineRule="auto"/>
              <w:jc w:val="both"/>
              <w:rPr>
                <w:rFonts w:ascii="Times New Roman" w:hAnsi="Times New Roman"/>
                <w:sz w:val="28"/>
                <w:szCs w:val="28"/>
              </w:rPr>
            </w:pPr>
          </w:p>
        </w:tc>
      </w:tr>
      <w:tr w:rsidR="007048AB" w:rsidRPr="007048AB" w:rsidTr="009905EC">
        <w:tc>
          <w:tcPr>
            <w:tcW w:w="9571" w:type="dxa"/>
            <w:hideMark/>
          </w:tcPr>
          <w:p w:rsidR="007048AB" w:rsidRPr="007048AB" w:rsidRDefault="007048AB" w:rsidP="007048AB">
            <w:pPr>
              <w:spacing w:line="240" w:lineRule="auto"/>
              <w:jc w:val="center"/>
              <w:rPr>
                <w:rFonts w:ascii="Times New Roman" w:hAnsi="Times New Roman"/>
                <w:b/>
                <w:sz w:val="28"/>
                <w:szCs w:val="28"/>
              </w:rPr>
            </w:pPr>
          </w:p>
        </w:tc>
      </w:tr>
      <w:tr w:rsidR="007048AB" w:rsidRPr="007048AB" w:rsidTr="009905EC">
        <w:tc>
          <w:tcPr>
            <w:tcW w:w="9571" w:type="dxa"/>
            <w:hideMark/>
          </w:tcPr>
          <w:p w:rsidR="007048AB" w:rsidRPr="007048AB" w:rsidRDefault="007048AB" w:rsidP="007048AB">
            <w:pPr>
              <w:spacing w:line="240" w:lineRule="auto"/>
              <w:jc w:val="both"/>
              <w:rPr>
                <w:rFonts w:ascii="Times New Roman" w:hAnsi="Times New Roman"/>
                <w:sz w:val="28"/>
                <w:szCs w:val="28"/>
              </w:rPr>
            </w:pPr>
          </w:p>
        </w:tc>
      </w:tr>
      <w:tr w:rsidR="007048AB" w:rsidRPr="007048AB" w:rsidTr="009905EC">
        <w:tc>
          <w:tcPr>
            <w:tcW w:w="9571" w:type="dxa"/>
            <w:hideMark/>
          </w:tcPr>
          <w:p w:rsidR="007048AB" w:rsidRPr="007048AB" w:rsidRDefault="007048AB" w:rsidP="007048AB">
            <w:pPr>
              <w:spacing w:line="240" w:lineRule="auto"/>
              <w:jc w:val="center"/>
              <w:rPr>
                <w:rFonts w:ascii="Times New Roman" w:hAnsi="Times New Roman"/>
                <w:b/>
                <w:sz w:val="28"/>
                <w:szCs w:val="28"/>
              </w:rPr>
            </w:pPr>
          </w:p>
        </w:tc>
      </w:tr>
      <w:tr w:rsidR="007048AB" w:rsidRPr="007048AB" w:rsidTr="009905EC">
        <w:tc>
          <w:tcPr>
            <w:tcW w:w="9571" w:type="dxa"/>
            <w:hideMark/>
          </w:tcPr>
          <w:p w:rsidR="007048AB" w:rsidRPr="007048AB" w:rsidRDefault="007048AB" w:rsidP="007048AB">
            <w:pPr>
              <w:spacing w:line="240" w:lineRule="auto"/>
              <w:jc w:val="both"/>
              <w:rPr>
                <w:rFonts w:ascii="Times New Roman" w:hAnsi="Times New Roman"/>
                <w:sz w:val="28"/>
                <w:szCs w:val="28"/>
              </w:rPr>
            </w:pPr>
          </w:p>
        </w:tc>
      </w:tr>
      <w:tr w:rsidR="007048AB" w:rsidRPr="007048AB" w:rsidTr="009905EC">
        <w:tc>
          <w:tcPr>
            <w:tcW w:w="9571" w:type="dxa"/>
            <w:hideMark/>
          </w:tcPr>
          <w:p w:rsidR="007048AB" w:rsidRPr="007048AB" w:rsidRDefault="007048AB" w:rsidP="007048AB">
            <w:pPr>
              <w:spacing w:line="240" w:lineRule="auto"/>
              <w:jc w:val="center"/>
              <w:rPr>
                <w:rFonts w:ascii="Times New Roman" w:hAnsi="Times New Roman"/>
                <w:b/>
                <w:sz w:val="28"/>
                <w:szCs w:val="28"/>
              </w:rPr>
            </w:pPr>
          </w:p>
        </w:tc>
      </w:tr>
      <w:tr w:rsidR="007048AB" w:rsidRPr="007048AB" w:rsidTr="009905EC">
        <w:tc>
          <w:tcPr>
            <w:tcW w:w="9571" w:type="dxa"/>
            <w:hideMark/>
          </w:tcPr>
          <w:p w:rsidR="007048AB" w:rsidRPr="007048AB" w:rsidRDefault="007048AB" w:rsidP="007048AB">
            <w:pPr>
              <w:spacing w:line="240" w:lineRule="auto"/>
              <w:jc w:val="both"/>
              <w:rPr>
                <w:rFonts w:ascii="Times New Roman" w:hAnsi="Times New Roman"/>
                <w:sz w:val="28"/>
                <w:szCs w:val="28"/>
              </w:rPr>
            </w:pPr>
          </w:p>
        </w:tc>
      </w:tr>
      <w:tr w:rsidR="007048AB" w:rsidRPr="007048AB" w:rsidTr="009905EC">
        <w:tc>
          <w:tcPr>
            <w:tcW w:w="9571" w:type="dxa"/>
            <w:hideMark/>
          </w:tcPr>
          <w:p w:rsidR="007048AB" w:rsidRPr="007048AB" w:rsidRDefault="007048AB" w:rsidP="007048AB">
            <w:pPr>
              <w:spacing w:line="240" w:lineRule="auto"/>
              <w:jc w:val="center"/>
              <w:rPr>
                <w:rFonts w:ascii="Times New Roman" w:hAnsi="Times New Roman"/>
                <w:b/>
                <w:sz w:val="28"/>
                <w:szCs w:val="28"/>
              </w:rPr>
            </w:pPr>
          </w:p>
        </w:tc>
      </w:tr>
      <w:tr w:rsidR="007048AB" w:rsidRPr="007048AB" w:rsidTr="009905EC">
        <w:tc>
          <w:tcPr>
            <w:tcW w:w="9571" w:type="dxa"/>
            <w:hideMark/>
          </w:tcPr>
          <w:p w:rsidR="007048AB" w:rsidRPr="007048AB" w:rsidRDefault="007048AB" w:rsidP="007048AB">
            <w:pPr>
              <w:spacing w:line="240" w:lineRule="auto"/>
              <w:jc w:val="center"/>
              <w:rPr>
                <w:rFonts w:ascii="Times New Roman" w:hAnsi="Times New Roman"/>
                <w:b/>
                <w:sz w:val="28"/>
                <w:szCs w:val="28"/>
              </w:rPr>
            </w:pPr>
          </w:p>
        </w:tc>
      </w:tr>
      <w:tr w:rsidR="007048AB" w:rsidRPr="007048AB" w:rsidTr="009905EC">
        <w:tc>
          <w:tcPr>
            <w:tcW w:w="9571" w:type="dxa"/>
            <w:hideMark/>
          </w:tcPr>
          <w:p w:rsidR="007048AB" w:rsidRPr="007048AB" w:rsidRDefault="007048AB" w:rsidP="007048AB">
            <w:pPr>
              <w:spacing w:line="240" w:lineRule="auto"/>
              <w:jc w:val="both"/>
              <w:rPr>
                <w:rFonts w:ascii="Times New Roman" w:hAnsi="Times New Roman"/>
                <w:sz w:val="28"/>
                <w:szCs w:val="28"/>
              </w:rPr>
            </w:pPr>
          </w:p>
        </w:tc>
      </w:tr>
      <w:tr w:rsidR="007048AB" w:rsidRPr="007048AB" w:rsidTr="009905EC">
        <w:tc>
          <w:tcPr>
            <w:tcW w:w="9571" w:type="dxa"/>
            <w:hideMark/>
          </w:tcPr>
          <w:p w:rsidR="007048AB" w:rsidRPr="007048AB" w:rsidRDefault="007048AB" w:rsidP="007048AB">
            <w:pPr>
              <w:spacing w:line="240" w:lineRule="auto"/>
              <w:jc w:val="center"/>
              <w:rPr>
                <w:rFonts w:ascii="Times New Roman" w:hAnsi="Times New Roman"/>
                <w:b/>
                <w:sz w:val="28"/>
                <w:szCs w:val="28"/>
              </w:rPr>
            </w:pPr>
          </w:p>
        </w:tc>
      </w:tr>
      <w:tr w:rsidR="007048AB" w:rsidRPr="007048AB" w:rsidTr="009905EC">
        <w:tc>
          <w:tcPr>
            <w:tcW w:w="9571" w:type="dxa"/>
            <w:hideMark/>
          </w:tcPr>
          <w:p w:rsidR="007048AB" w:rsidRPr="007048AB" w:rsidRDefault="007048AB" w:rsidP="007048AB">
            <w:pPr>
              <w:spacing w:line="240" w:lineRule="auto"/>
              <w:jc w:val="both"/>
              <w:rPr>
                <w:rFonts w:ascii="Times New Roman" w:hAnsi="Times New Roman"/>
                <w:sz w:val="28"/>
                <w:szCs w:val="28"/>
              </w:rPr>
            </w:pPr>
          </w:p>
        </w:tc>
      </w:tr>
      <w:tr w:rsidR="007048AB" w:rsidRPr="007048AB" w:rsidTr="009905EC">
        <w:tc>
          <w:tcPr>
            <w:tcW w:w="9571" w:type="dxa"/>
            <w:hideMark/>
          </w:tcPr>
          <w:p w:rsidR="007048AB" w:rsidRPr="007048AB" w:rsidRDefault="007048AB" w:rsidP="007048AB">
            <w:pPr>
              <w:spacing w:line="240" w:lineRule="auto"/>
              <w:rPr>
                <w:rFonts w:ascii="Times New Roman" w:hAnsi="Times New Roman"/>
                <w:b/>
                <w:sz w:val="28"/>
                <w:szCs w:val="28"/>
                <w:lang w:val="tt-RU"/>
              </w:rPr>
            </w:pPr>
          </w:p>
        </w:tc>
      </w:tr>
      <w:tr w:rsidR="007048AB" w:rsidRPr="007048AB" w:rsidTr="009905EC">
        <w:tc>
          <w:tcPr>
            <w:tcW w:w="9571" w:type="dxa"/>
            <w:hideMark/>
          </w:tcPr>
          <w:p w:rsidR="007048AB" w:rsidRPr="007048AB" w:rsidRDefault="007048AB" w:rsidP="007048AB">
            <w:pPr>
              <w:spacing w:line="240" w:lineRule="auto"/>
              <w:jc w:val="both"/>
              <w:rPr>
                <w:rFonts w:ascii="Times New Roman" w:hAnsi="Times New Roman"/>
                <w:sz w:val="28"/>
                <w:szCs w:val="28"/>
              </w:rPr>
            </w:pPr>
          </w:p>
        </w:tc>
      </w:tr>
      <w:tr w:rsidR="007048AB" w:rsidRPr="007048AB" w:rsidTr="009905EC">
        <w:tc>
          <w:tcPr>
            <w:tcW w:w="9571" w:type="dxa"/>
            <w:hideMark/>
          </w:tcPr>
          <w:p w:rsidR="007048AB" w:rsidRPr="007048AB" w:rsidRDefault="007048AB" w:rsidP="007048AB">
            <w:pPr>
              <w:spacing w:line="240" w:lineRule="auto"/>
              <w:jc w:val="center"/>
              <w:rPr>
                <w:rFonts w:ascii="Times New Roman" w:hAnsi="Times New Roman"/>
                <w:b/>
                <w:sz w:val="28"/>
                <w:szCs w:val="28"/>
              </w:rPr>
            </w:pPr>
          </w:p>
        </w:tc>
      </w:tr>
      <w:tr w:rsidR="007048AB" w:rsidRPr="007048AB" w:rsidTr="009905EC">
        <w:tc>
          <w:tcPr>
            <w:tcW w:w="9571" w:type="dxa"/>
            <w:hideMark/>
          </w:tcPr>
          <w:p w:rsidR="007048AB" w:rsidRPr="007048AB" w:rsidRDefault="007048AB" w:rsidP="007048AB">
            <w:pPr>
              <w:spacing w:line="240" w:lineRule="auto"/>
              <w:jc w:val="both"/>
              <w:rPr>
                <w:rFonts w:ascii="Times New Roman" w:hAnsi="Times New Roman"/>
                <w:sz w:val="28"/>
                <w:szCs w:val="28"/>
              </w:rPr>
            </w:pPr>
          </w:p>
        </w:tc>
      </w:tr>
      <w:tr w:rsidR="007048AB" w:rsidRPr="007048AB" w:rsidTr="009905EC">
        <w:tc>
          <w:tcPr>
            <w:tcW w:w="9571" w:type="dxa"/>
            <w:hideMark/>
          </w:tcPr>
          <w:p w:rsidR="007048AB" w:rsidRPr="007048AB" w:rsidRDefault="007048AB" w:rsidP="007048AB">
            <w:pPr>
              <w:spacing w:line="240" w:lineRule="auto"/>
              <w:jc w:val="center"/>
              <w:rPr>
                <w:rFonts w:ascii="Times New Roman" w:hAnsi="Times New Roman"/>
                <w:b/>
                <w:sz w:val="28"/>
                <w:szCs w:val="28"/>
              </w:rPr>
            </w:pPr>
          </w:p>
        </w:tc>
      </w:tr>
      <w:tr w:rsidR="007048AB" w:rsidRPr="007048AB" w:rsidTr="009905EC">
        <w:tc>
          <w:tcPr>
            <w:tcW w:w="9571" w:type="dxa"/>
            <w:hideMark/>
          </w:tcPr>
          <w:p w:rsidR="007048AB" w:rsidRPr="007048AB" w:rsidRDefault="007048AB" w:rsidP="007048AB">
            <w:pPr>
              <w:spacing w:line="240" w:lineRule="auto"/>
              <w:jc w:val="both"/>
              <w:rPr>
                <w:rFonts w:ascii="Times New Roman" w:hAnsi="Times New Roman"/>
                <w:sz w:val="28"/>
                <w:szCs w:val="28"/>
              </w:rPr>
            </w:pPr>
          </w:p>
        </w:tc>
      </w:tr>
      <w:tr w:rsidR="007048AB" w:rsidRPr="007048AB" w:rsidTr="009905EC">
        <w:tc>
          <w:tcPr>
            <w:tcW w:w="9571" w:type="dxa"/>
            <w:hideMark/>
          </w:tcPr>
          <w:p w:rsidR="007048AB" w:rsidRPr="007048AB" w:rsidRDefault="007048AB" w:rsidP="007048AB">
            <w:pPr>
              <w:spacing w:line="240" w:lineRule="auto"/>
              <w:jc w:val="center"/>
              <w:rPr>
                <w:rFonts w:ascii="Times New Roman" w:hAnsi="Times New Roman"/>
                <w:b/>
                <w:sz w:val="28"/>
                <w:szCs w:val="28"/>
              </w:rPr>
            </w:pPr>
          </w:p>
        </w:tc>
      </w:tr>
      <w:tr w:rsidR="007048AB" w:rsidRPr="007048AB" w:rsidTr="009905EC">
        <w:tc>
          <w:tcPr>
            <w:tcW w:w="9571" w:type="dxa"/>
            <w:hideMark/>
          </w:tcPr>
          <w:p w:rsidR="007048AB" w:rsidRPr="007048AB" w:rsidRDefault="007048AB" w:rsidP="007048AB">
            <w:pPr>
              <w:spacing w:line="240" w:lineRule="auto"/>
              <w:jc w:val="both"/>
              <w:rPr>
                <w:rFonts w:ascii="Times New Roman" w:hAnsi="Times New Roman"/>
                <w:sz w:val="28"/>
                <w:szCs w:val="28"/>
              </w:rPr>
            </w:pPr>
          </w:p>
        </w:tc>
      </w:tr>
      <w:tr w:rsidR="007048AB" w:rsidRPr="007048AB" w:rsidTr="009905EC">
        <w:tc>
          <w:tcPr>
            <w:tcW w:w="9571" w:type="dxa"/>
            <w:hideMark/>
          </w:tcPr>
          <w:p w:rsidR="007048AB" w:rsidRPr="007048AB" w:rsidRDefault="007048AB" w:rsidP="007048AB">
            <w:pPr>
              <w:spacing w:line="240" w:lineRule="auto"/>
              <w:jc w:val="center"/>
              <w:rPr>
                <w:rFonts w:ascii="Times New Roman" w:hAnsi="Times New Roman"/>
                <w:b/>
                <w:sz w:val="28"/>
                <w:szCs w:val="28"/>
              </w:rPr>
            </w:pPr>
          </w:p>
        </w:tc>
      </w:tr>
      <w:tr w:rsidR="007048AB" w:rsidRPr="007048AB" w:rsidTr="009905EC">
        <w:tc>
          <w:tcPr>
            <w:tcW w:w="9571" w:type="dxa"/>
            <w:hideMark/>
          </w:tcPr>
          <w:p w:rsidR="007048AB" w:rsidRPr="007048AB" w:rsidRDefault="007048AB" w:rsidP="007048AB">
            <w:pPr>
              <w:spacing w:line="240" w:lineRule="auto"/>
              <w:jc w:val="center"/>
              <w:rPr>
                <w:rFonts w:ascii="Times New Roman" w:hAnsi="Times New Roman"/>
                <w:b/>
                <w:sz w:val="28"/>
                <w:szCs w:val="28"/>
              </w:rPr>
            </w:pPr>
          </w:p>
        </w:tc>
      </w:tr>
      <w:tr w:rsidR="007048AB" w:rsidRPr="007048AB" w:rsidTr="009905EC">
        <w:tc>
          <w:tcPr>
            <w:tcW w:w="9571" w:type="dxa"/>
            <w:hideMark/>
          </w:tcPr>
          <w:p w:rsidR="007048AB" w:rsidRPr="007048AB" w:rsidRDefault="007048AB" w:rsidP="007048AB">
            <w:pPr>
              <w:spacing w:line="240" w:lineRule="auto"/>
              <w:jc w:val="both"/>
              <w:rPr>
                <w:rFonts w:ascii="Times New Roman" w:hAnsi="Times New Roman"/>
                <w:sz w:val="28"/>
                <w:szCs w:val="28"/>
              </w:rPr>
            </w:pPr>
          </w:p>
        </w:tc>
      </w:tr>
      <w:tr w:rsidR="007048AB" w:rsidRPr="007048AB" w:rsidTr="009905EC">
        <w:tc>
          <w:tcPr>
            <w:tcW w:w="9571" w:type="dxa"/>
            <w:hideMark/>
          </w:tcPr>
          <w:p w:rsidR="007048AB" w:rsidRPr="007048AB" w:rsidRDefault="007048AB" w:rsidP="007048AB">
            <w:pPr>
              <w:spacing w:line="240" w:lineRule="auto"/>
              <w:jc w:val="center"/>
              <w:rPr>
                <w:rFonts w:ascii="Times New Roman" w:hAnsi="Times New Roman"/>
                <w:b/>
                <w:sz w:val="28"/>
                <w:szCs w:val="28"/>
              </w:rPr>
            </w:pPr>
          </w:p>
        </w:tc>
      </w:tr>
      <w:tr w:rsidR="007048AB" w:rsidRPr="007048AB" w:rsidTr="009905EC">
        <w:tc>
          <w:tcPr>
            <w:tcW w:w="9571" w:type="dxa"/>
            <w:hideMark/>
          </w:tcPr>
          <w:p w:rsidR="007048AB" w:rsidRPr="007048AB" w:rsidRDefault="007048AB" w:rsidP="007048AB">
            <w:pPr>
              <w:spacing w:line="240" w:lineRule="auto"/>
              <w:jc w:val="both"/>
              <w:rPr>
                <w:rFonts w:ascii="Times New Roman" w:hAnsi="Times New Roman"/>
                <w:sz w:val="28"/>
                <w:szCs w:val="28"/>
              </w:rPr>
            </w:pPr>
          </w:p>
        </w:tc>
      </w:tr>
      <w:tr w:rsidR="007048AB" w:rsidRPr="007048AB" w:rsidTr="009905EC">
        <w:tc>
          <w:tcPr>
            <w:tcW w:w="9571" w:type="dxa"/>
            <w:hideMark/>
          </w:tcPr>
          <w:p w:rsidR="007048AB" w:rsidRPr="007048AB" w:rsidRDefault="007048AB" w:rsidP="007048AB">
            <w:pPr>
              <w:spacing w:line="240" w:lineRule="auto"/>
              <w:jc w:val="center"/>
              <w:rPr>
                <w:rFonts w:ascii="Times New Roman" w:hAnsi="Times New Roman"/>
                <w:b/>
                <w:sz w:val="28"/>
                <w:szCs w:val="28"/>
              </w:rPr>
            </w:pPr>
          </w:p>
        </w:tc>
      </w:tr>
      <w:tr w:rsidR="007048AB" w:rsidRPr="007048AB" w:rsidTr="009905EC">
        <w:tc>
          <w:tcPr>
            <w:tcW w:w="9571" w:type="dxa"/>
            <w:hideMark/>
          </w:tcPr>
          <w:p w:rsidR="007048AB" w:rsidRPr="007048AB" w:rsidRDefault="007048AB" w:rsidP="007048AB">
            <w:pPr>
              <w:spacing w:line="240" w:lineRule="auto"/>
              <w:jc w:val="both"/>
              <w:rPr>
                <w:rFonts w:ascii="Times New Roman" w:hAnsi="Times New Roman"/>
                <w:sz w:val="28"/>
                <w:szCs w:val="28"/>
              </w:rPr>
            </w:pPr>
          </w:p>
        </w:tc>
      </w:tr>
      <w:tr w:rsidR="007048AB" w:rsidRPr="007048AB" w:rsidTr="009905EC">
        <w:tc>
          <w:tcPr>
            <w:tcW w:w="9571" w:type="dxa"/>
            <w:hideMark/>
          </w:tcPr>
          <w:p w:rsidR="007048AB" w:rsidRPr="007048AB" w:rsidRDefault="007048AB" w:rsidP="007048AB">
            <w:pPr>
              <w:spacing w:line="240" w:lineRule="auto"/>
              <w:jc w:val="center"/>
              <w:rPr>
                <w:rFonts w:ascii="Times New Roman" w:hAnsi="Times New Roman"/>
                <w:b/>
                <w:sz w:val="28"/>
                <w:szCs w:val="28"/>
              </w:rPr>
            </w:pPr>
          </w:p>
        </w:tc>
      </w:tr>
      <w:tr w:rsidR="007048AB" w:rsidRPr="007048AB" w:rsidTr="009905EC">
        <w:tc>
          <w:tcPr>
            <w:tcW w:w="9571" w:type="dxa"/>
            <w:hideMark/>
          </w:tcPr>
          <w:p w:rsidR="007048AB" w:rsidRPr="007048AB" w:rsidRDefault="007048AB" w:rsidP="007048AB">
            <w:pPr>
              <w:spacing w:line="240" w:lineRule="auto"/>
              <w:jc w:val="both"/>
              <w:rPr>
                <w:rFonts w:ascii="Times New Roman" w:hAnsi="Times New Roman"/>
                <w:sz w:val="28"/>
                <w:szCs w:val="28"/>
              </w:rPr>
            </w:pPr>
          </w:p>
        </w:tc>
      </w:tr>
      <w:tr w:rsidR="007048AB" w:rsidRPr="007048AB" w:rsidTr="009905EC">
        <w:tc>
          <w:tcPr>
            <w:tcW w:w="9571" w:type="dxa"/>
            <w:hideMark/>
          </w:tcPr>
          <w:p w:rsidR="007048AB" w:rsidRPr="007048AB" w:rsidRDefault="007048AB" w:rsidP="007048AB">
            <w:pPr>
              <w:spacing w:line="240" w:lineRule="auto"/>
              <w:jc w:val="center"/>
              <w:rPr>
                <w:rFonts w:ascii="Times New Roman" w:hAnsi="Times New Roman"/>
                <w:b/>
                <w:sz w:val="28"/>
                <w:szCs w:val="28"/>
              </w:rPr>
            </w:pPr>
          </w:p>
        </w:tc>
      </w:tr>
      <w:tr w:rsidR="007048AB" w:rsidRPr="007048AB" w:rsidTr="009905EC">
        <w:tc>
          <w:tcPr>
            <w:tcW w:w="9571" w:type="dxa"/>
            <w:hideMark/>
          </w:tcPr>
          <w:p w:rsidR="007048AB" w:rsidRPr="007048AB" w:rsidRDefault="007048AB" w:rsidP="007048AB">
            <w:pPr>
              <w:spacing w:line="240" w:lineRule="auto"/>
              <w:jc w:val="both"/>
              <w:rPr>
                <w:rFonts w:ascii="Times New Roman" w:hAnsi="Times New Roman"/>
                <w:sz w:val="28"/>
                <w:szCs w:val="28"/>
              </w:rPr>
            </w:pPr>
          </w:p>
        </w:tc>
      </w:tr>
    </w:tbl>
    <w:p w:rsidR="007048AB" w:rsidRPr="007048AB" w:rsidRDefault="007048AB" w:rsidP="007048AB">
      <w:pPr>
        <w:spacing w:line="240" w:lineRule="auto"/>
        <w:rPr>
          <w:rFonts w:ascii="Times New Roman" w:hAnsi="Times New Roman"/>
          <w:b/>
          <w:sz w:val="24"/>
          <w:szCs w:val="24"/>
        </w:rPr>
      </w:pPr>
    </w:p>
    <w:sectPr w:rsidR="007048AB" w:rsidRPr="007048AB" w:rsidSect="007048AB">
      <w:pgSz w:w="16838" w:h="11906" w:orient="landscape"/>
      <w:pgMar w:top="1134"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02"/>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Franklin Gothic Book">
    <w:panose1 w:val="020B0503020102020204"/>
    <w:charset w:val="CC"/>
    <w:family w:val="swiss"/>
    <w:pitch w:val="variable"/>
    <w:sig w:usb0="00000287" w:usb1="00000000" w:usb2="00000000" w:usb3="00000000" w:csb0="0000009F" w:csb1="00000000"/>
  </w:font>
  <w:font w:name="Latha">
    <w:panose1 w:val="020B0604020202020204"/>
    <w:charset w:val="01"/>
    <w:family w:val="roman"/>
    <w:notTrueType/>
    <w:pitch w:val="variable"/>
    <w:sig w:usb0="00040000" w:usb1="00000000" w:usb2="00000000" w:usb3="00000000" w:csb0="00000000" w:csb1="00000000"/>
  </w:font>
  <w:font w:name="Liberation Sans">
    <w:altName w:val="Arial Unicode MS"/>
    <w:charset w:val="80"/>
    <w:family w:val="swiss"/>
    <w:pitch w:val="variable"/>
  </w:font>
  <w:font w:name="Arial">
    <w:panose1 w:val="020B0604020202020204"/>
    <w:charset w:val="CC"/>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E"/>
    <w:multiLevelType w:val="multilevel"/>
    <w:tmpl w:val="0000000E"/>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000000F"/>
    <w:multiLevelType w:val="multilevel"/>
    <w:tmpl w:val="0000000F"/>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00000010"/>
    <w:multiLevelType w:val="multilevel"/>
    <w:tmpl w:val="0000001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nsid w:val="1C227642"/>
    <w:multiLevelType w:val="multilevel"/>
    <w:tmpl w:val="45DEBF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269550EA"/>
    <w:multiLevelType w:val="hybridMultilevel"/>
    <w:tmpl w:val="852ECB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9DF35C2"/>
    <w:multiLevelType w:val="hybridMultilevel"/>
    <w:tmpl w:val="29040334"/>
    <w:lvl w:ilvl="0" w:tplc="04190001">
      <w:start w:val="1"/>
      <w:numFmt w:val="bullet"/>
      <w:lvlText w:val=""/>
      <w:lvlJc w:val="left"/>
      <w:pPr>
        <w:tabs>
          <w:tab w:val="num" w:pos="780"/>
        </w:tabs>
        <w:ind w:left="780" w:hanging="360"/>
      </w:pPr>
      <w:rPr>
        <w:rFonts w:ascii="Symbol" w:hAnsi="Symbol" w:hint="default"/>
      </w:rPr>
    </w:lvl>
    <w:lvl w:ilvl="1" w:tplc="04190003">
      <w:start w:val="1"/>
      <w:numFmt w:val="bullet"/>
      <w:lvlText w:val="o"/>
      <w:lvlJc w:val="left"/>
      <w:pPr>
        <w:tabs>
          <w:tab w:val="num" w:pos="1500"/>
        </w:tabs>
        <w:ind w:left="1500" w:hanging="360"/>
      </w:pPr>
      <w:rPr>
        <w:rFonts w:ascii="Courier New" w:hAnsi="Courier New" w:cs="Courier New" w:hint="default"/>
      </w:rPr>
    </w:lvl>
    <w:lvl w:ilvl="2" w:tplc="04190005">
      <w:start w:val="1"/>
      <w:numFmt w:val="bullet"/>
      <w:lvlText w:val=""/>
      <w:lvlJc w:val="left"/>
      <w:pPr>
        <w:tabs>
          <w:tab w:val="num" w:pos="2220"/>
        </w:tabs>
        <w:ind w:left="2220" w:hanging="360"/>
      </w:pPr>
      <w:rPr>
        <w:rFonts w:ascii="Wingdings" w:hAnsi="Wingdings" w:hint="default"/>
      </w:rPr>
    </w:lvl>
    <w:lvl w:ilvl="3" w:tplc="04190001">
      <w:start w:val="1"/>
      <w:numFmt w:val="bullet"/>
      <w:lvlText w:val=""/>
      <w:lvlJc w:val="left"/>
      <w:pPr>
        <w:tabs>
          <w:tab w:val="num" w:pos="2940"/>
        </w:tabs>
        <w:ind w:left="2940" w:hanging="360"/>
      </w:pPr>
      <w:rPr>
        <w:rFonts w:ascii="Symbol" w:hAnsi="Symbol" w:hint="default"/>
      </w:rPr>
    </w:lvl>
    <w:lvl w:ilvl="4" w:tplc="04190003">
      <w:start w:val="1"/>
      <w:numFmt w:val="bullet"/>
      <w:lvlText w:val="o"/>
      <w:lvlJc w:val="left"/>
      <w:pPr>
        <w:tabs>
          <w:tab w:val="num" w:pos="3660"/>
        </w:tabs>
        <w:ind w:left="3660" w:hanging="360"/>
      </w:pPr>
      <w:rPr>
        <w:rFonts w:ascii="Courier New" w:hAnsi="Courier New" w:cs="Courier New" w:hint="default"/>
      </w:rPr>
    </w:lvl>
    <w:lvl w:ilvl="5" w:tplc="04190005">
      <w:start w:val="1"/>
      <w:numFmt w:val="bullet"/>
      <w:lvlText w:val=""/>
      <w:lvlJc w:val="left"/>
      <w:pPr>
        <w:tabs>
          <w:tab w:val="num" w:pos="4380"/>
        </w:tabs>
        <w:ind w:left="4380" w:hanging="360"/>
      </w:pPr>
      <w:rPr>
        <w:rFonts w:ascii="Wingdings" w:hAnsi="Wingdings" w:hint="default"/>
      </w:rPr>
    </w:lvl>
    <w:lvl w:ilvl="6" w:tplc="04190001">
      <w:start w:val="1"/>
      <w:numFmt w:val="bullet"/>
      <w:lvlText w:val=""/>
      <w:lvlJc w:val="left"/>
      <w:pPr>
        <w:tabs>
          <w:tab w:val="num" w:pos="5100"/>
        </w:tabs>
        <w:ind w:left="5100" w:hanging="360"/>
      </w:pPr>
      <w:rPr>
        <w:rFonts w:ascii="Symbol" w:hAnsi="Symbol" w:hint="default"/>
      </w:rPr>
    </w:lvl>
    <w:lvl w:ilvl="7" w:tplc="04190003">
      <w:start w:val="1"/>
      <w:numFmt w:val="bullet"/>
      <w:lvlText w:val="o"/>
      <w:lvlJc w:val="left"/>
      <w:pPr>
        <w:tabs>
          <w:tab w:val="num" w:pos="5820"/>
        </w:tabs>
        <w:ind w:left="5820" w:hanging="360"/>
      </w:pPr>
      <w:rPr>
        <w:rFonts w:ascii="Courier New" w:hAnsi="Courier New" w:cs="Courier New" w:hint="default"/>
      </w:rPr>
    </w:lvl>
    <w:lvl w:ilvl="8" w:tplc="04190005">
      <w:start w:val="1"/>
      <w:numFmt w:val="bullet"/>
      <w:lvlText w:val=""/>
      <w:lvlJc w:val="left"/>
      <w:pPr>
        <w:tabs>
          <w:tab w:val="num" w:pos="6540"/>
        </w:tabs>
        <w:ind w:left="6540" w:hanging="360"/>
      </w:pPr>
      <w:rPr>
        <w:rFonts w:ascii="Wingdings" w:hAnsi="Wingdings" w:hint="default"/>
      </w:rPr>
    </w:lvl>
  </w:abstractNum>
  <w:abstractNum w:abstractNumId="6">
    <w:nsid w:val="55961E52"/>
    <w:multiLevelType w:val="multilevel"/>
    <w:tmpl w:val="76C6E8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65F11647"/>
    <w:multiLevelType w:val="multilevel"/>
    <w:tmpl w:val="A12C85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6FEC75A2"/>
    <w:multiLevelType w:val="multilevel"/>
    <w:tmpl w:val="4E80DD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731B172B"/>
    <w:multiLevelType w:val="hybridMultilevel"/>
    <w:tmpl w:val="F4B4299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6"/>
  </w:num>
  <w:num w:numId="5">
    <w:abstractNumId w:val="8"/>
  </w:num>
  <w:num w:numId="6">
    <w:abstractNumId w:val="3"/>
  </w:num>
  <w:num w:numId="7">
    <w:abstractNumId w:val="7"/>
  </w:num>
  <w:num w:numId="8">
    <w:abstractNumId w:val="5"/>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40C6"/>
    <w:rsid w:val="00003138"/>
    <w:rsid w:val="000411BA"/>
    <w:rsid w:val="002740C6"/>
    <w:rsid w:val="00505B15"/>
    <w:rsid w:val="007048AB"/>
    <w:rsid w:val="00FD79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40C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uiPriority w:val="1"/>
    <w:locked/>
    <w:rsid w:val="002740C6"/>
    <w:rPr>
      <w:rFonts w:ascii="Franklin Gothic Book" w:eastAsia="Times New Roman" w:hAnsi="Franklin Gothic Book"/>
      <w:sz w:val="24"/>
      <w:szCs w:val="24"/>
      <w:lang w:eastAsia="ru-RU"/>
    </w:rPr>
  </w:style>
  <w:style w:type="paragraph" w:styleId="a4">
    <w:name w:val="No Spacing"/>
    <w:link w:val="a3"/>
    <w:uiPriority w:val="1"/>
    <w:qFormat/>
    <w:rsid w:val="002740C6"/>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c1">
    <w:name w:val="c1"/>
    <w:basedOn w:val="a"/>
    <w:rsid w:val="002740C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c36">
    <w:name w:val="c2 c36"/>
    <w:basedOn w:val="a0"/>
    <w:rsid w:val="002740C6"/>
  </w:style>
  <w:style w:type="character" w:customStyle="1" w:styleId="c2">
    <w:name w:val="c2"/>
    <w:basedOn w:val="a0"/>
    <w:rsid w:val="002740C6"/>
  </w:style>
  <w:style w:type="paragraph" w:styleId="a5">
    <w:name w:val="List Paragraph"/>
    <w:basedOn w:val="a"/>
    <w:uiPriority w:val="34"/>
    <w:qFormat/>
    <w:rsid w:val="002740C6"/>
    <w:pPr>
      <w:ind w:left="720"/>
      <w:contextualSpacing/>
    </w:pPr>
    <w:rPr>
      <w:rFonts w:asciiTheme="minorHAnsi" w:eastAsiaTheme="minorHAnsi"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40C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uiPriority w:val="1"/>
    <w:locked/>
    <w:rsid w:val="002740C6"/>
    <w:rPr>
      <w:rFonts w:ascii="Franklin Gothic Book" w:eastAsia="Times New Roman" w:hAnsi="Franklin Gothic Book"/>
      <w:sz w:val="24"/>
      <w:szCs w:val="24"/>
      <w:lang w:eastAsia="ru-RU"/>
    </w:rPr>
  </w:style>
  <w:style w:type="paragraph" w:styleId="a4">
    <w:name w:val="No Spacing"/>
    <w:link w:val="a3"/>
    <w:uiPriority w:val="1"/>
    <w:qFormat/>
    <w:rsid w:val="002740C6"/>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c1">
    <w:name w:val="c1"/>
    <w:basedOn w:val="a"/>
    <w:rsid w:val="002740C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c36">
    <w:name w:val="c2 c36"/>
    <w:basedOn w:val="a0"/>
    <w:rsid w:val="002740C6"/>
  </w:style>
  <w:style w:type="character" w:customStyle="1" w:styleId="c2">
    <w:name w:val="c2"/>
    <w:basedOn w:val="a0"/>
    <w:rsid w:val="002740C6"/>
  </w:style>
  <w:style w:type="paragraph" w:styleId="a5">
    <w:name w:val="List Paragraph"/>
    <w:basedOn w:val="a"/>
    <w:uiPriority w:val="34"/>
    <w:qFormat/>
    <w:rsid w:val="002740C6"/>
    <w:pPr>
      <w:ind w:left="720"/>
      <w:contextualSpacing/>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6218</Words>
  <Characters>35445</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41580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stkur08</dc:creator>
  <cp:lastModifiedBy>Елена Викторовна</cp:lastModifiedBy>
  <cp:revision>6</cp:revision>
  <dcterms:created xsi:type="dcterms:W3CDTF">2021-01-23T18:32:00Z</dcterms:created>
  <dcterms:modified xsi:type="dcterms:W3CDTF">2021-03-11T05:17:00Z</dcterms:modified>
</cp:coreProperties>
</file>